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9903EE"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6D59F7FE">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9903EE" w:rsidRDefault="009903EE" w:rsidP="009903EE">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9903EE" w:rsidRDefault="009903EE" w:rsidP="009903EE">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9903EE" w:rsidRDefault="009903EE" w:rsidP="009903EE">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9903EE" w:rsidRDefault="009903EE" w:rsidP="009903EE">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9903EE" w:rsidRDefault="009903EE" w:rsidP="009903EE">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9903EE" w:rsidRDefault="009903EE" w:rsidP="009903EE">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9903EE" w:rsidRDefault="009903EE" w:rsidP="009903EE">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9903EE" w:rsidRDefault="009903EE" w:rsidP="009903EE">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9903EE" w:rsidRDefault="009903EE" w:rsidP="009903EE">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9903EE" w:rsidRDefault="009903EE" w:rsidP="009903EE">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9903EE" w:rsidRDefault="009903EE" w:rsidP="009903EE">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9903EE" w:rsidP="009903EE">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9903EE" w:rsidP="00EE03EB">
      <w:pPr>
        <w:ind w:left="5954"/>
        <w:rPr>
          <w:kern w:val="36"/>
          <w:sz w:val="24"/>
          <w:szCs w:val="24"/>
        </w:rPr>
      </w:pPr>
      <w:r>
        <w:rPr>
          <w:kern w:val="36"/>
          <w:sz w:val="24"/>
          <w:szCs w:val="24"/>
        </w:rPr>
        <w:t xml:space="preserve">Протокол № </w:t>
      </w:r>
      <w:r w:rsidRPr="009903EE">
        <w:rPr>
          <w:kern w:val="36"/>
          <w:sz w:val="24"/>
          <w:szCs w:val="24"/>
          <w:u w:val="single"/>
        </w:rPr>
        <w:t>0230-КА-26</w:t>
      </w:r>
      <w:r w:rsidR="00EE03EB" w:rsidRPr="00EE03EB">
        <w:rPr>
          <w:kern w:val="36"/>
          <w:sz w:val="24"/>
          <w:szCs w:val="24"/>
        </w:rPr>
        <w:t xml:space="preserve"> </w:t>
      </w:r>
    </w:p>
    <w:p w:rsidR="00EE03EB" w:rsidRPr="00EE03EB" w:rsidRDefault="009903EE" w:rsidP="00EE03EB">
      <w:pPr>
        <w:ind w:left="5954"/>
        <w:rPr>
          <w:bCs/>
          <w:color w:val="000000"/>
          <w:sz w:val="24"/>
          <w:szCs w:val="24"/>
        </w:rPr>
      </w:pPr>
      <w:r>
        <w:rPr>
          <w:kern w:val="36"/>
          <w:sz w:val="24"/>
          <w:szCs w:val="24"/>
        </w:rPr>
        <w:t>от «</w:t>
      </w:r>
      <w:r w:rsidRPr="009903EE">
        <w:rPr>
          <w:kern w:val="36"/>
          <w:sz w:val="24"/>
          <w:szCs w:val="24"/>
          <w:u w:val="single"/>
        </w:rPr>
        <w:t>07</w:t>
      </w:r>
      <w:r w:rsidR="00EE03EB" w:rsidRPr="00EE03EB">
        <w:rPr>
          <w:kern w:val="36"/>
          <w:sz w:val="24"/>
          <w:szCs w:val="24"/>
        </w:rPr>
        <w:t xml:space="preserve">» </w:t>
      </w:r>
      <w:r w:rsidRPr="009903EE">
        <w:rPr>
          <w:kern w:val="36"/>
          <w:sz w:val="24"/>
          <w:szCs w:val="24"/>
          <w:u w:val="single"/>
        </w:rPr>
        <w:t>мая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Извещение</w:t>
      </w:r>
      <w:r w:rsidR="002979B1">
        <w:rPr>
          <w:rFonts w:ascii="Times New Roman" w:hAnsi="Times New Roman"/>
          <w:sz w:val="30"/>
          <w:szCs w:val="30"/>
          <w:lang w:val="ru-RU"/>
        </w:rPr>
        <w:t xml:space="preserve"> (документация)</w:t>
      </w:r>
      <w:r>
        <w:rPr>
          <w:rFonts w:ascii="Times New Roman" w:hAnsi="Times New Roman"/>
          <w:sz w:val="30"/>
          <w:szCs w:val="30"/>
        </w:rPr>
        <w:t xml:space="preserve"> </w:t>
      </w:r>
      <w:r w:rsidR="00CB2E23">
        <w:rPr>
          <w:rFonts w:ascii="Times New Roman" w:hAnsi="Times New Roman"/>
          <w:sz w:val="30"/>
          <w:szCs w:val="30"/>
        </w:rPr>
        <w:t xml:space="preserve">о проведении запроса цен </w:t>
      </w:r>
      <w:bookmarkEnd w:id="0"/>
      <w:bookmarkEnd w:id="1"/>
      <w:r w:rsidR="00D944CC" w:rsidRPr="007B7486">
        <w:rPr>
          <w:rFonts w:ascii="Times New Roman" w:hAnsi="Times New Roman"/>
          <w:sz w:val="30"/>
          <w:szCs w:val="30"/>
        </w:rPr>
        <w:t xml:space="preserve">по результатам </w:t>
      </w:r>
      <w:r w:rsidR="00D944CC" w:rsidRPr="009903EE">
        <w:rPr>
          <w:rFonts w:ascii="Times New Roman" w:hAnsi="Times New Roman"/>
          <w:sz w:val="30"/>
          <w:szCs w:val="30"/>
        </w:rPr>
        <w:t>предварительного отбора</w:t>
      </w:r>
      <w:r w:rsidR="00B72414" w:rsidRPr="009903EE">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9815EA" w:rsidRDefault="009903EE" w:rsidP="009903EE">
      <w:pPr>
        <w:numPr>
          <w:ilvl w:val="0"/>
          <w:numId w:val="4"/>
        </w:numPr>
        <w:autoSpaceDE w:val="0"/>
        <w:autoSpaceDN w:val="0"/>
        <w:spacing w:line="240" w:lineRule="auto"/>
        <w:rPr>
          <w:sz w:val="24"/>
          <w:szCs w:val="24"/>
        </w:rPr>
      </w:pPr>
      <w:bookmarkStart w:id="3" w:name="_Ref307488551"/>
      <w:r w:rsidRPr="005B6C31">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5B6C31">
          <w:rPr>
            <w:rStyle w:val="aa"/>
            <w:iCs/>
            <w:sz w:val="24"/>
            <w:szCs w:val="24"/>
          </w:rPr>
          <w:t>Pivchenko.IRV@kl.mrsk-cp.ru</w:t>
        </w:r>
      </w:hyperlink>
      <w:r w:rsidRPr="00CC1343">
        <w:rPr>
          <w:sz w:val="24"/>
          <w:szCs w:val="24"/>
        </w:rPr>
        <w:t xml:space="preserve"> настоящим Извещением приглаша</w:t>
      </w:r>
      <w:r>
        <w:rPr>
          <w:sz w:val="24"/>
          <w:szCs w:val="24"/>
        </w:rPr>
        <w:t>ю</w:t>
      </w:r>
      <w:r w:rsidRPr="00CC1343">
        <w:rPr>
          <w:sz w:val="24"/>
          <w:szCs w:val="24"/>
        </w:rPr>
        <w:t xml:space="preserve">т юридических лиц, соответствующих требованиям п. </w:t>
      </w:r>
      <w:r w:rsidRPr="00CC1343">
        <w:rPr>
          <w:sz w:val="24"/>
          <w:szCs w:val="24"/>
        </w:rPr>
        <w:fldChar w:fldCharType="begin"/>
      </w:r>
      <w:r w:rsidRPr="00CC1343">
        <w:rPr>
          <w:sz w:val="24"/>
          <w:szCs w:val="24"/>
        </w:rPr>
        <w:instrText xml:space="preserve"> REF _Ref518554543 \r \h  \* MERGEFORMAT </w:instrText>
      </w:r>
      <w:r w:rsidRPr="00CC1343">
        <w:rPr>
          <w:sz w:val="24"/>
          <w:szCs w:val="24"/>
        </w:rPr>
      </w:r>
      <w:r w:rsidRPr="00CC1343">
        <w:rPr>
          <w:sz w:val="24"/>
          <w:szCs w:val="24"/>
        </w:rPr>
        <w:fldChar w:fldCharType="separate"/>
      </w:r>
      <w:r>
        <w:rPr>
          <w:sz w:val="24"/>
          <w:szCs w:val="24"/>
        </w:rPr>
        <w:t>21</w:t>
      </w:r>
      <w:r w:rsidRPr="00CC1343">
        <w:rPr>
          <w:sz w:val="24"/>
          <w:szCs w:val="24"/>
        </w:rPr>
        <w:fldChar w:fldCharType="end"/>
      </w:r>
      <w:r w:rsidRPr="00CC1343">
        <w:rPr>
          <w:sz w:val="24"/>
          <w:szCs w:val="24"/>
        </w:rPr>
        <w:t xml:space="preserve"> (далее – Участники) </w:t>
      </w:r>
      <w:r w:rsidRPr="000840FE">
        <w:rPr>
          <w:sz w:val="24"/>
          <w:szCs w:val="24"/>
        </w:rPr>
        <w:t>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w:t>
      </w:r>
      <w:r w:rsidRPr="005B6C31">
        <w:rPr>
          <w:sz w:val="24"/>
          <w:szCs w:val="24"/>
        </w:rPr>
        <w:t xml:space="preserve"> </w:t>
      </w:r>
      <w:r w:rsidRPr="00CC1343">
        <w:rPr>
          <w:sz w:val="24"/>
          <w:szCs w:val="24"/>
        </w:rPr>
        <w:t xml:space="preserve"> </w:t>
      </w:r>
      <w:r w:rsidRPr="005B6C31">
        <w:rPr>
          <w:b/>
          <w:sz w:val="24"/>
          <w:szCs w:val="24"/>
        </w:rPr>
        <w:t>«</w:t>
      </w:r>
      <w:r w:rsidRPr="009903EE">
        <w:rPr>
          <w:b/>
          <w:iCs/>
          <w:sz w:val="24"/>
          <w:szCs w:val="24"/>
        </w:rPr>
        <w:t>ПИР Модернизация защиты от дуговых замыканий ПС 110 кВ Моторная на 1-4 секции шин 10 кВ, ПС 110 кВ Бетлица на 1 и 2 секции шин 10 кВ, ПС 110 кВ Думиничи 1 и 2 секции шин 10 кВ (8 шт.)</w:t>
      </w:r>
      <w:r w:rsidRPr="00F53A5A">
        <w:rPr>
          <w:b/>
          <w:iCs/>
          <w:sz w:val="24"/>
          <w:szCs w:val="24"/>
        </w:rPr>
        <w:t xml:space="preserve"> для нужд Филиала ПАО «Россети Ц</w:t>
      </w:r>
      <w:r>
        <w:rPr>
          <w:b/>
          <w:iCs/>
          <w:sz w:val="24"/>
          <w:szCs w:val="24"/>
        </w:rPr>
        <w:t>ентр и Приволжье»-«Калугаэнерго</w:t>
      </w:r>
      <w:r w:rsidRPr="00A10E6F">
        <w:rPr>
          <w:b/>
          <w:iCs/>
          <w:sz w:val="24"/>
          <w:szCs w:val="24"/>
        </w:rPr>
        <w:t>»</w:t>
      </w:r>
      <w:bookmarkEnd w:id="3"/>
      <w:r>
        <w:rPr>
          <w:b/>
          <w:iCs/>
          <w:sz w:val="24"/>
          <w:szCs w:val="24"/>
        </w:rPr>
        <w:t>.</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B828F6" w:rsidP="009903EE">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9903EE" w:rsidRPr="009903EE">
        <w:rPr>
          <w:sz w:val="24"/>
          <w:szCs w:val="24"/>
        </w:rPr>
        <w:t>выполнение работ по объекту:</w:t>
      </w:r>
      <w:r w:rsidR="009903EE" w:rsidRPr="009903EE">
        <w:t xml:space="preserve"> </w:t>
      </w:r>
      <w:r w:rsidR="009903EE" w:rsidRPr="009903EE">
        <w:rPr>
          <w:sz w:val="24"/>
          <w:szCs w:val="24"/>
        </w:rPr>
        <w:t>«</w:t>
      </w:r>
      <w:r w:rsidR="009903EE" w:rsidRPr="009903EE">
        <w:rPr>
          <w:b/>
          <w:sz w:val="24"/>
          <w:szCs w:val="24"/>
        </w:rPr>
        <w:t>ПИР Модернизация защиты от дуговых замыканий ПС 110 кВ Моторная на 1-4 секции шин 10 кВ, ПС 110 кВ Бетлица на 1 и 2 секции шин 10 кВ, ПС 110 кВ Думиничи 1 и 2 секции шин 10 кВ (8 шт.)</w:t>
      </w:r>
      <w:r w:rsidR="009903EE" w:rsidRPr="009903EE">
        <w:rPr>
          <w:sz w:val="24"/>
          <w:szCs w:val="24"/>
        </w:rPr>
        <w:t xml:space="preserve"> для нужд Филиала ПАО «Россети Центр и Приволжье»-«Калугаэнерго»</w:t>
      </w:r>
      <w:r w:rsidR="00D01315" w:rsidRPr="009903EE">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82247C">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lastRenderedPageBreak/>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9D65B6"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9903EE">
        <w:rPr>
          <w:sz w:val="24"/>
          <w:szCs w:val="24"/>
        </w:rPr>
        <w:t>на объектах, указанных в Приложении №1 к настоящей Документации</w:t>
      </w:r>
      <w:r w:rsidRPr="009D65B6">
        <w:rPr>
          <w:sz w:val="24"/>
          <w:szCs w:val="24"/>
        </w:rPr>
        <w:t>.</w:t>
      </w:r>
    </w:p>
    <w:p w:rsidR="00CD7650" w:rsidRPr="009D65B6" w:rsidRDefault="00CD7650" w:rsidP="009903EE">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r w:rsidR="009903EE" w:rsidRPr="009903EE">
        <w:rPr>
          <w:sz w:val="24"/>
          <w:szCs w:val="24"/>
        </w:rPr>
        <w:t>в срок, указанный в Приложении №1 к настоящей Документации</w:t>
      </w:r>
      <w:r w:rsidRPr="009D65B6">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9903EE" w:rsidRDefault="009166BE" w:rsidP="009903EE">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9903EE">
        <w:rPr>
          <w:b/>
          <w:sz w:val="24"/>
          <w:szCs w:val="24"/>
        </w:rPr>
        <w:t>Начальная (максимальная) цена Договора</w:t>
      </w:r>
      <w:r w:rsidR="00391ABE" w:rsidRPr="009903EE">
        <w:rPr>
          <w:b/>
          <w:sz w:val="24"/>
          <w:szCs w:val="24"/>
        </w:rPr>
        <w:t xml:space="preserve">: </w:t>
      </w:r>
      <w:bookmarkEnd w:id="31"/>
      <w:r w:rsidR="009903EE" w:rsidRPr="009903EE">
        <w:rPr>
          <w:b/>
          <w:sz w:val="24"/>
          <w:szCs w:val="24"/>
        </w:rPr>
        <w:t>1 261 931</w:t>
      </w:r>
      <w:r w:rsidR="001F31C7" w:rsidRPr="009903EE">
        <w:rPr>
          <w:sz w:val="24"/>
          <w:szCs w:val="24"/>
        </w:rPr>
        <w:t xml:space="preserve"> (</w:t>
      </w:r>
      <w:r w:rsidR="009903EE" w:rsidRPr="009903EE">
        <w:rPr>
          <w:sz w:val="24"/>
          <w:szCs w:val="24"/>
        </w:rPr>
        <w:t>один миллион двести шестьдесят одна тысяча девятьсот тридцать один) рубль 40</w:t>
      </w:r>
      <w:r w:rsidR="001F31C7" w:rsidRPr="009903EE">
        <w:rPr>
          <w:sz w:val="24"/>
          <w:szCs w:val="24"/>
        </w:rPr>
        <w:t xml:space="preserve"> копеек РФ, с учетом НДС</w:t>
      </w:r>
      <w:r w:rsidR="00EA75C7" w:rsidRPr="009903EE">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82247C">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2B0C2A">
        <w:rPr>
          <w:iCs/>
          <w:sz w:val="24"/>
          <w:szCs w:val="24"/>
          <w:highlight w:val="magenta"/>
        </w:rPr>
        <w:t>7 (семи) рабочих</w:t>
      </w:r>
      <w:r w:rsidR="002B0C2A" w:rsidRPr="002B0C2A">
        <w:rPr>
          <w:iCs/>
          <w:sz w:val="24"/>
          <w:szCs w:val="24"/>
        </w:rPr>
        <w:t xml:space="preserve"> дней с момента подписания Сторонами </w:t>
      </w:r>
      <w:r w:rsidR="002B0C2A" w:rsidRPr="002B0C2A">
        <w:rPr>
          <w:sz w:val="24"/>
          <w:szCs w:val="24"/>
        </w:rPr>
        <w:t>Акта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w:t>
      </w:r>
      <w:r w:rsidR="002B0C2A" w:rsidRPr="002B0C2A">
        <w:rPr>
          <w:iCs/>
          <w:sz w:val="24"/>
          <w:szCs w:val="24"/>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82247C">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9903EE" w:rsidRDefault="0072453A" w:rsidP="0072453A">
      <w:pPr>
        <w:spacing w:before="120" w:line="240" w:lineRule="auto"/>
        <w:ind w:left="567" w:firstLine="0"/>
        <w:rPr>
          <w:b/>
          <w:sz w:val="24"/>
          <w:szCs w:val="24"/>
        </w:rPr>
      </w:pPr>
      <w:r w:rsidRPr="009903EE">
        <w:rPr>
          <w:sz w:val="24"/>
          <w:szCs w:val="24"/>
        </w:rPr>
        <w:t xml:space="preserve">Дата начала срока подачи заявок: </w:t>
      </w:r>
      <w:r w:rsidR="009903EE" w:rsidRPr="009903EE">
        <w:rPr>
          <w:b/>
          <w:sz w:val="24"/>
          <w:szCs w:val="24"/>
        </w:rPr>
        <w:t>07</w:t>
      </w:r>
      <w:r w:rsidRPr="009903EE">
        <w:rPr>
          <w:b/>
          <w:sz w:val="24"/>
          <w:szCs w:val="24"/>
        </w:rPr>
        <w:t xml:space="preserve"> </w:t>
      </w:r>
      <w:r w:rsidR="009903EE" w:rsidRPr="009903EE">
        <w:rPr>
          <w:b/>
          <w:sz w:val="24"/>
          <w:szCs w:val="24"/>
        </w:rPr>
        <w:t>ма</w:t>
      </w:r>
      <w:r w:rsidRPr="009903EE">
        <w:rPr>
          <w:b/>
          <w:sz w:val="24"/>
          <w:szCs w:val="24"/>
        </w:rPr>
        <w:t xml:space="preserve">я </w:t>
      </w:r>
      <w:r w:rsidR="00501202" w:rsidRPr="009903EE">
        <w:rPr>
          <w:b/>
          <w:sz w:val="24"/>
          <w:szCs w:val="24"/>
        </w:rPr>
        <w:t>202</w:t>
      </w:r>
      <w:r w:rsidR="00532E5A" w:rsidRPr="009903EE">
        <w:rPr>
          <w:b/>
          <w:sz w:val="24"/>
          <w:szCs w:val="24"/>
        </w:rPr>
        <w:t>6</w:t>
      </w:r>
      <w:r w:rsidRPr="009903EE">
        <w:rPr>
          <w:sz w:val="24"/>
          <w:szCs w:val="24"/>
        </w:rPr>
        <w:t xml:space="preserve"> </w:t>
      </w:r>
      <w:r w:rsidRPr="009903EE">
        <w:rPr>
          <w:b/>
          <w:sz w:val="24"/>
          <w:szCs w:val="24"/>
        </w:rPr>
        <w:t>года;</w:t>
      </w:r>
    </w:p>
    <w:p w:rsidR="0072453A" w:rsidRPr="009903EE" w:rsidRDefault="0072453A" w:rsidP="0072453A">
      <w:pPr>
        <w:spacing w:line="240" w:lineRule="auto"/>
        <w:ind w:left="567" w:firstLine="0"/>
        <w:rPr>
          <w:b/>
          <w:sz w:val="24"/>
          <w:szCs w:val="24"/>
        </w:rPr>
      </w:pPr>
      <w:bookmarkStart w:id="38" w:name="_Ref5788987"/>
      <w:r w:rsidRPr="009903EE">
        <w:rPr>
          <w:sz w:val="24"/>
          <w:szCs w:val="24"/>
        </w:rPr>
        <w:t xml:space="preserve">Дата и время окончания срока, последний день срока подачи Заявок: </w:t>
      </w:r>
      <w:r w:rsidRPr="009903EE">
        <w:rPr>
          <w:b/>
          <w:sz w:val="24"/>
          <w:szCs w:val="24"/>
        </w:rPr>
        <w:t>1</w:t>
      </w:r>
      <w:r w:rsidR="009903EE" w:rsidRPr="009903EE">
        <w:rPr>
          <w:b/>
          <w:sz w:val="24"/>
          <w:szCs w:val="24"/>
        </w:rPr>
        <w:t>3</w:t>
      </w:r>
      <w:r w:rsidRPr="009903EE">
        <w:rPr>
          <w:b/>
          <w:sz w:val="24"/>
          <w:szCs w:val="24"/>
        </w:rPr>
        <w:t xml:space="preserve"> </w:t>
      </w:r>
      <w:r w:rsidR="009903EE" w:rsidRPr="009903EE">
        <w:rPr>
          <w:b/>
          <w:sz w:val="24"/>
          <w:szCs w:val="24"/>
        </w:rPr>
        <w:t>ма</w:t>
      </w:r>
      <w:r w:rsidRPr="009903EE">
        <w:rPr>
          <w:b/>
          <w:sz w:val="24"/>
          <w:szCs w:val="24"/>
        </w:rPr>
        <w:t xml:space="preserve">я </w:t>
      </w:r>
      <w:r w:rsidR="00532E5A" w:rsidRPr="009903EE">
        <w:rPr>
          <w:b/>
          <w:sz w:val="24"/>
          <w:szCs w:val="24"/>
        </w:rPr>
        <w:t>2026</w:t>
      </w:r>
      <w:r w:rsidR="00532E5A" w:rsidRPr="009903EE">
        <w:rPr>
          <w:sz w:val="24"/>
          <w:szCs w:val="24"/>
        </w:rPr>
        <w:t xml:space="preserve"> </w:t>
      </w:r>
      <w:r w:rsidRPr="009903EE">
        <w:rPr>
          <w:b/>
          <w:sz w:val="24"/>
          <w:szCs w:val="24"/>
        </w:rPr>
        <w:t xml:space="preserve">года </w:t>
      </w:r>
      <w:r w:rsidR="00933EB4" w:rsidRPr="009903EE">
        <w:rPr>
          <w:b/>
          <w:sz w:val="24"/>
          <w:szCs w:val="24"/>
        </w:rPr>
        <w:t>1</w:t>
      </w:r>
      <w:r w:rsidR="009903EE" w:rsidRPr="009903EE">
        <w:rPr>
          <w:b/>
          <w:sz w:val="24"/>
          <w:szCs w:val="24"/>
        </w:rPr>
        <w:t>1</w:t>
      </w:r>
      <w:r w:rsidRPr="009903EE">
        <w:rPr>
          <w:b/>
          <w:sz w:val="24"/>
          <w:szCs w:val="24"/>
        </w:rPr>
        <w:t>:00 (время московское).</w:t>
      </w:r>
      <w:bookmarkEnd w:id="38"/>
    </w:p>
    <w:p w:rsidR="0072453A" w:rsidRPr="009903EE" w:rsidRDefault="0072453A" w:rsidP="0072453A">
      <w:pPr>
        <w:spacing w:line="240" w:lineRule="auto"/>
        <w:ind w:left="567" w:firstLine="0"/>
        <w:rPr>
          <w:sz w:val="24"/>
          <w:szCs w:val="24"/>
        </w:rPr>
      </w:pPr>
      <w:r w:rsidRPr="009903EE">
        <w:rPr>
          <w:sz w:val="24"/>
          <w:szCs w:val="24"/>
        </w:rPr>
        <w:t xml:space="preserve">Рассмотрение заявок: </w:t>
      </w:r>
    </w:p>
    <w:p w:rsidR="0072453A" w:rsidRPr="009903EE" w:rsidRDefault="0072453A" w:rsidP="0072453A">
      <w:pPr>
        <w:pStyle w:val="Default"/>
        <w:tabs>
          <w:tab w:val="left" w:pos="0"/>
        </w:tabs>
        <w:ind w:firstLine="567"/>
        <w:jc w:val="both"/>
        <w:rPr>
          <w:color w:val="auto"/>
        </w:rPr>
      </w:pPr>
      <w:r w:rsidRPr="009903EE">
        <w:rPr>
          <w:color w:val="auto"/>
        </w:rPr>
        <w:t>Дата начала проведения этапа: с момента окончания срока подачи Заявок.</w:t>
      </w:r>
    </w:p>
    <w:p w:rsidR="0072453A" w:rsidRPr="009903EE" w:rsidRDefault="0072453A" w:rsidP="0072453A">
      <w:pPr>
        <w:pStyle w:val="Default"/>
        <w:tabs>
          <w:tab w:val="left" w:pos="0"/>
        </w:tabs>
        <w:ind w:firstLine="567"/>
        <w:jc w:val="both"/>
        <w:rPr>
          <w:color w:val="auto"/>
        </w:rPr>
      </w:pPr>
      <w:r w:rsidRPr="009903EE">
        <w:rPr>
          <w:color w:val="auto"/>
        </w:rPr>
        <w:t xml:space="preserve">Дата проведения этапа: </w:t>
      </w:r>
      <w:r w:rsidR="009903EE" w:rsidRPr="009903EE">
        <w:rPr>
          <w:b/>
          <w:color w:val="auto"/>
        </w:rPr>
        <w:t>18</w:t>
      </w:r>
      <w:r w:rsidRPr="009903EE">
        <w:rPr>
          <w:b/>
          <w:color w:val="auto"/>
        </w:rPr>
        <w:t xml:space="preserve"> </w:t>
      </w:r>
      <w:r w:rsidR="009903EE" w:rsidRPr="009903EE">
        <w:rPr>
          <w:b/>
          <w:color w:val="auto"/>
        </w:rPr>
        <w:t>ма</w:t>
      </w:r>
      <w:r w:rsidRPr="009903EE">
        <w:rPr>
          <w:b/>
          <w:color w:val="auto"/>
        </w:rPr>
        <w:t xml:space="preserve">я </w:t>
      </w:r>
      <w:r w:rsidR="00532E5A" w:rsidRPr="009903EE">
        <w:rPr>
          <w:b/>
        </w:rPr>
        <w:t>2026</w:t>
      </w:r>
      <w:r w:rsidR="00532E5A" w:rsidRPr="009903EE">
        <w:t xml:space="preserve"> </w:t>
      </w:r>
      <w:r w:rsidRPr="009903EE">
        <w:rPr>
          <w:b/>
          <w:color w:val="auto"/>
        </w:rPr>
        <w:t>года</w:t>
      </w:r>
      <w:r w:rsidRPr="009903EE">
        <w:rPr>
          <w:color w:val="auto"/>
        </w:rPr>
        <w:t>.</w:t>
      </w:r>
    </w:p>
    <w:p w:rsidR="0072453A" w:rsidRPr="009903EE" w:rsidRDefault="0072453A" w:rsidP="0072453A">
      <w:pPr>
        <w:spacing w:line="240" w:lineRule="auto"/>
        <w:ind w:left="567" w:firstLine="0"/>
        <w:rPr>
          <w:b/>
          <w:sz w:val="24"/>
          <w:szCs w:val="24"/>
        </w:rPr>
      </w:pPr>
      <w:r w:rsidRPr="009903EE">
        <w:rPr>
          <w:sz w:val="24"/>
          <w:szCs w:val="24"/>
        </w:rPr>
        <w:t xml:space="preserve">Подведение итогов закупки: </w:t>
      </w:r>
      <w:r w:rsidR="009903EE" w:rsidRPr="009903EE">
        <w:rPr>
          <w:b/>
          <w:sz w:val="24"/>
          <w:szCs w:val="24"/>
        </w:rPr>
        <w:t>18</w:t>
      </w:r>
      <w:r w:rsidRPr="009903EE">
        <w:rPr>
          <w:b/>
          <w:sz w:val="24"/>
          <w:szCs w:val="24"/>
        </w:rPr>
        <w:t xml:space="preserve"> </w:t>
      </w:r>
      <w:r w:rsidR="009903EE" w:rsidRPr="009903EE">
        <w:rPr>
          <w:b/>
          <w:sz w:val="24"/>
          <w:szCs w:val="24"/>
        </w:rPr>
        <w:t>ма</w:t>
      </w:r>
      <w:r w:rsidRPr="009903EE">
        <w:rPr>
          <w:b/>
          <w:sz w:val="24"/>
          <w:szCs w:val="24"/>
        </w:rPr>
        <w:t xml:space="preserve">я </w:t>
      </w:r>
      <w:r w:rsidR="00532E5A" w:rsidRPr="009903EE">
        <w:rPr>
          <w:b/>
          <w:sz w:val="24"/>
          <w:szCs w:val="24"/>
        </w:rPr>
        <w:t>2026</w:t>
      </w:r>
      <w:r w:rsidR="00532E5A" w:rsidRPr="009903EE">
        <w:rPr>
          <w:sz w:val="24"/>
          <w:szCs w:val="24"/>
        </w:rPr>
        <w:t xml:space="preserve"> </w:t>
      </w:r>
      <w:r w:rsidRPr="009903EE">
        <w:rPr>
          <w:b/>
          <w:sz w:val="24"/>
          <w:szCs w:val="24"/>
        </w:rPr>
        <w:t>года.</w:t>
      </w:r>
    </w:p>
    <w:p w:rsidR="0072453A" w:rsidRPr="009903EE" w:rsidRDefault="0072453A" w:rsidP="0072453A">
      <w:pPr>
        <w:pStyle w:val="afe"/>
        <w:numPr>
          <w:ilvl w:val="0"/>
          <w:numId w:val="4"/>
        </w:numPr>
        <w:tabs>
          <w:tab w:val="left" w:pos="1080"/>
        </w:tabs>
        <w:spacing w:before="240" w:line="240" w:lineRule="auto"/>
        <w:rPr>
          <w:b/>
          <w:sz w:val="24"/>
          <w:szCs w:val="24"/>
        </w:rPr>
      </w:pPr>
      <w:bookmarkStart w:id="39" w:name="_Ref5977403"/>
      <w:r w:rsidRPr="009903EE">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9903EE" w:rsidP="0072453A">
      <w:pPr>
        <w:pStyle w:val="Default"/>
        <w:tabs>
          <w:tab w:val="left" w:pos="0"/>
        </w:tabs>
        <w:spacing w:before="120" w:after="120"/>
        <w:ind w:firstLine="567"/>
        <w:jc w:val="both"/>
        <w:rPr>
          <w:b/>
        </w:rPr>
      </w:pPr>
      <w:r w:rsidRPr="009903EE">
        <w:rPr>
          <w:b/>
        </w:rPr>
        <w:t>12</w:t>
      </w:r>
      <w:r w:rsidR="0072453A" w:rsidRPr="009903EE">
        <w:rPr>
          <w:b/>
        </w:rPr>
        <w:t xml:space="preserve"> </w:t>
      </w:r>
      <w:r w:rsidRPr="009903EE">
        <w:rPr>
          <w:b/>
        </w:rPr>
        <w:t>ма</w:t>
      </w:r>
      <w:r w:rsidR="0072453A" w:rsidRPr="009903EE">
        <w:rPr>
          <w:b/>
        </w:rPr>
        <w:t xml:space="preserve">я </w:t>
      </w:r>
      <w:r w:rsidR="00532E5A" w:rsidRPr="009903EE">
        <w:rPr>
          <w:b/>
        </w:rPr>
        <w:t>2026</w:t>
      </w:r>
      <w:r w:rsidR="00532E5A" w:rsidRPr="009903EE">
        <w:t xml:space="preserve"> </w:t>
      </w:r>
      <w:r w:rsidR="0072453A" w:rsidRPr="009903EE">
        <w:rPr>
          <w:b/>
        </w:rPr>
        <w:t xml:space="preserve">года </w:t>
      </w:r>
      <w:r w:rsidR="00933EB4" w:rsidRPr="009903EE">
        <w:rPr>
          <w:b/>
        </w:rPr>
        <w:t>1</w:t>
      </w:r>
      <w:r w:rsidRPr="009903EE">
        <w:rPr>
          <w:b/>
        </w:rPr>
        <w:t>1</w:t>
      </w:r>
      <w:r w:rsidR="0072453A" w:rsidRPr="009903EE">
        <w:rPr>
          <w:b/>
        </w:rPr>
        <w:t>:00 (время московское).</w:t>
      </w:r>
    </w:p>
    <w:p w:rsidR="008B62FD" w:rsidRPr="002B0C2A" w:rsidRDefault="009903EE" w:rsidP="009903EE">
      <w:pPr>
        <w:pStyle w:val="afe"/>
        <w:numPr>
          <w:ilvl w:val="0"/>
          <w:numId w:val="4"/>
        </w:numPr>
        <w:tabs>
          <w:tab w:val="left" w:pos="1080"/>
        </w:tabs>
        <w:spacing w:line="240" w:lineRule="auto"/>
        <w:rPr>
          <w:sz w:val="24"/>
          <w:szCs w:val="24"/>
        </w:rPr>
      </w:pPr>
      <w:bookmarkStart w:id="40" w:name="_Ref518554593"/>
      <w:r w:rsidRPr="009903EE">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ВЛ/КЛ и ПС 35 кВ и выше (новое строительство, техперевооружение, реконструкция и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32615631375), на основании Протокола заседания Закупочной комиссии ПАО «Россети Центр» № 0003-ЦП-26-2 от 30.03.2026, и заключившие соответствующие соглашения</w:t>
      </w:r>
      <w:r w:rsidR="008B62FD" w:rsidRPr="002B0C2A">
        <w:rPr>
          <w:sz w:val="24"/>
          <w:szCs w:val="24"/>
        </w:rPr>
        <w:t>.</w:t>
      </w:r>
      <w:bookmarkEnd w:id="35"/>
      <w:bookmarkEnd w:id="36"/>
      <w:bookmarkEnd w:id="40"/>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4F7C5F" w:rsidRDefault="004F7C5F" w:rsidP="002B0C2A">
      <w:pPr>
        <w:widowControl w:val="0"/>
        <w:numPr>
          <w:ilvl w:val="0"/>
          <w:numId w:val="6"/>
        </w:numPr>
        <w:tabs>
          <w:tab w:val="left" w:pos="0"/>
          <w:tab w:val="left" w:pos="1134"/>
        </w:tabs>
        <w:spacing w:line="264" w:lineRule="auto"/>
        <w:ind w:left="1134"/>
        <w:rPr>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1"/>
      <w:bookmarkEnd w:id="42"/>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критериям отнесения его к субъектам малого и среднего </w:t>
      </w:r>
      <w:r w:rsidRPr="008728A7">
        <w:rPr>
          <w:sz w:val="24"/>
          <w:szCs w:val="24"/>
        </w:rPr>
        <w:lastRenderedPageBreak/>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3"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3"/>
    </w:p>
    <w:p w:rsidR="0094588A" w:rsidRPr="008728A7" w:rsidRDefault="0094588A" w:rsidP="0094588A">
      <w:pPr>
        <w:pStyle w:val="afe"/>
        <w:numPr>
          <w:ilvl w:val="0"/>
          <w:numId w:val="4"/>
        </w:numPr>
        <w:tabs>
          <w:tab w:val="left" w:pos="1080"/>
        </w:tabs>
        <w:spacing w:line="240" w:lineRule="auto"/>
        <w:rPr>
          <w:sz w:val="24"/>
          <w:szCs w:val="24"/>
        </w:rPr>
      </w:pPr>
      <w:bookmarkStart w:id="44" w:name="_Ref444161569"/>
      <w:bookmarkStart w:id="45"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82247C">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4"/>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w:t>
      </w:r>
      <w:r w:rsidRPr="00AA12FE">
        <w:rPr>
          <w:sz w:val="24"/>
          <w:szCs w:val="24"/>
        </w:rPr>
        <w:lastRenderedPageBreak/>
        <w:t>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6" w:name="_Ref315706700"/>
      <w:bookmarkEnd w:id="45"/>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6"/>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7"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7"/>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6451A0">
        <w:rPr>
          <w:sz w:val="24"/>
          <w:szCs w:val="24"/>
          <w:lang w:val="ru-RU"/>
        </w:rPr>
        <w:t xml:space="preserve">; </w:t>
      </w:r>
      <w:r w:rsidR="006451A0" w:rsidRPr="00B6763D">
        <w:rPr>
          <w:sz w:val="24"/>
          <w:szCs w:val="24"/>
          <w:highlight w:val="magenta"/>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B6763D">
        <w:rPr>
          <w:sz w:val="24"/>
          <w:szCs w:val="24"/>
          <w:highlight w:val="magenta"/>
          <w:lang w:val="ru-RU"/>
        </w:rPr>
        <w:t>ки</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8"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8"/>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49" w:name="_Ref130826117"/>
      <w:r w:rsidRPr="008728A7">
        <w:rPr>
          <w:sz w:val="24"/>
          <w:szCs w:val="24"/>
        </w:rPr>
        <w:t>В составе ценовой части Участник предоставляет:</w:t>
      </w:r>
      <w:bookmarkEnd w:id="49"/>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82247C">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82247C">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82247C">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lastRenderedPageBreak/>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B95777">
        <w:rPr>
          <w:sz w:val="24"/>
          <w:szCs w:val="24"/>
        </w:rPr>
        <w:t xml:space="preserve">Договора </w:t>
      </w:r>
      <w:r w:rsidR="00510B6F" w:rsidRPr="00B6763D">
        <w:rPr>
          <w:sz w:val="24"/>
          <w:szCs w:val="24"/>
          <w:highlight w:val="magenta"/>
        </w:rPr>
        <w:t xml:space="preserve">с </w:t>
      </w:r>
      <w:r w:rsidR="00510B6F">
        <w:rPr>
          <w:sz w:val="24"/>
          <w:szCs w:val="24"/>
          <w:highlight w:val="magenta"/>
        </w:rPr>
        <w:t>учетом</w:t>
      </w:r>
      <w:r w:rsidR="00B51691" w:rsidRPr="00B6763D">
        <w:rPr>
          <w:sz w:val="24"/>
          <w:szCs w:val="24"/>
          <w:highlight w:val="magenta"/>
        </w:rPr>
        <w:t xml:space="preserve"> НДС</w:t>
      </w:r>
      <w:r w:rsidR="00B51691">
        <w:rPr>
          <w:sz w:val="24"/>
          <w:szCs w:val="24"/>
        </w:rPr>
        <w:t xml:space="preserve"> </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82247C">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0"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0"/>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1" w:name="_Ref225757361"/>
      <w:bookmarkStart w:id="52"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25</w:t>
      </w:r>
      <w:r w:rsidRPr="002B0C2A">
        <w:rPr>
          <w:sz w:val="24"/>
          <w:szCs w:val="24"/>
        </w:rPr>
        <w:fldChar w:fldCharType="end"/>
      </w:r>
      <w:r w:rsidRPr="002B0C2A">
        <w:rPr>
          <w:sz w:val="24"/>
          <w:szCs w:val="24"/>
        </w:rPr>
        <w:t>, в письменной форме.</w:t>
      </w:r>
      <w:bookmarkEnd w:id="51"/>
    </w:p>
    <w:p w:rsidR="005535A9" w:rsidRPr="00E81D8F" w:rsidRDefault="005535A9" w:rsidP="005535A9">
      <w:pPr>
        <w:pStyle w:val="afe"/>
        <w:numPr>
          <w:ilvl w:val="0"/>
          <w:numId w:val="4"/>
        </w:numPr>
        <w:tabs>
          <w:tab w:val="clear" w:pos="1134"/>
          <w:tab w:val="num" w:pos="993"/>
          <w:tab w:val="left" w:pos="1080"/>
        </w:tabs>
        <w:spacing w:line="240" w:lineRule="auto"/>
        <w:rPr>
          <w:sz w:val="24"/>
          <w:szCs w:val="24"/>
        </w:rPr>
      </w:pPr>
      <w:bookmarkStart w:id="53"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82247C">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3"/>
    </w:p>
    <w:bookmarkEnd w:id="52"/>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lastRenderedPageBreak/>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82247C">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82247C">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Pr>
          <w:iCs/>
          <w:sz w:val="24"/>
          <w:szCs w:val="24"/>
          <w:highlight w:val="blue"/>
        </w:rPr>
        <w:fldChar w:fldCharType="begin"/>
      </w:r>
      <w:r w:rsidR="005535A9">
        <w:rPr>
          <w:iCs/>
          <w:sz w:val="24"/>
          <w:szCs w:val="24"/>
        </w:rPr>
        <w:instrText xml:space="preserve"> REF _Ref228956692 \r \h </w:instrText>
      </w:r>
      <w:r w:rsidR="005535A9">
        <w:rPr>
          <w:iCs/>
          <w:sz w:val="24"/>
          <w:szCs w:val="24"/>
          <w:highlight w:val="blue"/>
        </w:rPr>
      </w:r>
      <w:r w:rsidR="005535A9">
        <w:rPr>
          <w:iCs/>
          <w:sz w:val="24"/>
          <w:szCs w:val="24"/>
          <w:highlight w:val="blue"/>
        </w:rPr>
        <w:fldChar w:fldCharType="separate"/>
      </w:r>
      <w:r w:rsidR="0082247C">
        <w:rPr>
          <w:iCs/>
          <w:sz w:val="24"/>
          <w:szCs w:val="24"/>
        </w:rPr>
        <w:t>39</w:t>
      </w:r>
      <w:r w:rsidR="005535A9">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82247C">
        <w:rPr>
          <w:iCs/>
          <w:sz w:val="24"/>
          <w:szCs w:val="24"/>
        </w:rPr>
        <w:t>42</w:t>
      </w:r>
      <w:r w:rsidRPr="00B95777">
        <w:rPr>
          <w:bCs/>
          <w:iCs/>
          <w:sz w:val="24"/>
          <w:szCs w:val="24"/>
        </w:rPr>
        <w:fldChar w:fldCharType="end"/>
      </w:r>
      <w:r w:rsidRPr="00B95777">
        <w:rPr>
          <w:iCs/>
          <w:sz w:val="24"/>
          <w:szCs w:val="24"/>
        </w:rPr>
        <w:t>.</w:t>
      </w:r>
    </w:p>
    <w:p w:rsidR="00431757" w:rsidRPr="005E4495" w:rsidRDefault="00431757" w:rsidP="006E0F55">
      <w:pPr>
        <w:pStyle w:val="afe"/>
        <w:numPr>
          <w:ilvl w:val="0"/>
          <w:numId w:val="4"/>
        </w:numPr>
        <w:tabs>
          <w:tab w:val="left" w:pos="1080"/>
        </w:tabs>
        <w:spacing w:line="240" w:lineRule="auto"/>
        <w:rPr>
          <w:sz w:val="24"/>
          <w:szCs w:val="24"/>
        </w:rPr>
      </w:pPr>
      <w:bookmarkStart w:id="54"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82247C">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4"/>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w:t>
      </w:r>
      <w:r w:rsidR="006E61DB" w:rsidRPr="005E4495">
        <w:rPr>
          <w:sz w:val="24"/>
          <w:szCs w:val="24"/>
        </w:rPr>
        <w:t>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5E4495">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5E4495">
        <w:rPr>
          <w:sz w:val="24"/>
          <w:szCs w:val="24"/>
        </w:rPr>
        <w:t xml:space="preserve">Оценка Заявок осуществляется Закупочной комиссией </w:t>
      </w:r>
      <w:r w:rsidRPr="005E4495">
        <w:rPr>
          <w:spacing w:val="-1"/>
          <w:sz w:val="24"/>
          <w:szCs w:val="24"/>
        </w:rPr>
        <w:t>и иными лицами (экспертами и специалистами), привлеченными</w:t>
      </w:r>
      <w:r w:rsidRPr="008728A7">
        <w:rPr>
          <w:spacing w:val="-1"/>
          <w:sz w:val="24"/>
          <w:szCs w:val="24"/>
        </w:rPr>
        <w:t xml:space="preserve">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D01315"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82247C">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82247C">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5" w:name="_Ref440971211"/>
      <w:r w:rsidRPr="00B95777">
        <w:rPr>
          <w:sz w:val="24"/>
          <w:szCs w:val="24"/>
          <w:u w:val="single"/>
        </w:rPr>
        <w:t>Порядок проведения отборочной стадии:</w:t>
      </w:r>
      <w:bookmarkEnd w:id="55"/>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w:t>
      </w:r>
      <w:r w:rsidRPr="00D86EDD">
        <w:rPr>
          <w:sz w:val="24"/>
          <w:szCs w:val="24"/>
        </w:rPr>
        <w:lastRenderedPageBreak/>
        <w:t>требованиям настоящей Документации, в том числе соответствие цены Заявки установленной начальной (максимальной) цене Договора</w:t>
      </w:r>
      <w:r w:rsidR="00510B6F">
        <w:rPr>
          <w:sz w:val="24"/>
          <w:szCs w:val="24"/>
          <w:highlight w:val="magenta"/>
        </w:rPr>
        <w:t xml:space="preserve"> </w:t>
      </w:r>
      <w:r w:rsidR="00510B6F" w:rsidRPr="00B6763D">
        <w:rPr>
          <w:sz w:val="24"/>
          <w:szCs w:val="24"/>
          <w:highlight w:val="magenta"/>
        </w:rPr>
        <w:t xml:space="preserve">с </w:t>
      </w:r>
      <w:r w:rsidR="00510B6F">
        <w:rPr>
          <w:sz w:val="24"/>
          <w:szCs w:val="24"/>
          <w:highlight w:val="magenta"/>
        </w:rPr>
        <w:t xml:space="preserve">учетом </w:t>
      </w:r>
      <w:r w:rsidR="00B51691" w:rsidRPr="00B6763D">
        <w:rPr>
          <w:sz w:val="24"/>
          <w:szCs w:val="24"/>
          <w:highlight w:val="magenta"/>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6"/>
      <w:bookmarkEnd w:id="57"/>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CF1277"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имеют</w:t>
      </w:r>
      <w:r w:rsidR="00CA30A2" w:rsidRPr="00825BA5">
        <w:rPr>
          <w:sz w:val="24"/>
          <w:szCs w:val="24"/>
        </w:rPr>
        <w:t xml:space="preserve"> цен</w:t>
      </w:r>
      <w:r w:rsidRPr="00825BA5">
        <w:rPr>
          <w:sz w:val="24"/>
          <w:szCs w:val="24"/>
        </w:rPr>
        <w:t>у</w:t>
      </w:r>
      <w:r w:rsidR="00CA30A2" w:rsidRPr="00825BA5">
        <w:rPr>
          <w:sz w:val="24"/>
          <w:szCs w:val="24"/>
        </w:rPr>
        <w:t xml:space="preserve"> Заявки</w:t>
      </w:r>
      <w:r w:rsidRPr="00825BA5">
        <w:rPr>
          <w:sz w:val="24"/>
          <w:szCs w:val="24"/>
        </w:rPr>
        <w:t>,</w:t>
      </w:r>
      <w:r w:rsidR="00CA30A2" w:rsidRPr="00825BA5">
        <w:rPr>
          <w:sz w:val="24"/>
          <w:szCs w:val="24"/>
        </w:rPr>
        <w:t xml:space="preserve"> превыша</w:t>
      </w:r>
      <w:r w:rsidRPr="00825BA5">
        <w:rPr>
          <w:sz w:val="24"/>
          <w:szCs w:val="24"/>
        </w:rPr>
        <w:t>ющую</w:t>
      </w:r>
      <w:r w:rsidR="00CA30A2" w:rsidRPr="00825BA5">
        <w:rPr>
          <w:sz w:val="24"/>
          <w:szCs w:val="24"/>
        </w:rPr>
        <w:t xml:space="preserve"> начальную (</w:t>
      </w:r>
      <w:r w:rsidR="009D200F" w:rsidRPr="00825BA5">
        <w:rPr>
          <w:sz w:val="24"/>
          <w:szCs w:val="24"/>
        </w:rPr>
        <w:t>максимальную</w:t>
      </w:r>
      <w:r w:rsidR="00CA30A2" w:rsidRPr="00CF1277">
        <w:rPr>
          <w:sz w:val="24"/>
          <w:szCs w:val="24"/>
        </w:rPr>
        <w:t>) цену</w:t>
      </w:r>
      <w:r w:rsidR="00693173" w:rsidRPr="00CF1277">
        <w:rPr>
          <w:sz w:val="24"/>
          <w:szCs w:val="24"/>
        </w:rPr>
        <w:t xml:space="preserve"> Договора</w:t>
      </w:r>
      <w:r w:rsidR="00221378">
        <w:rPr>
          <w:sz w:val="24"/>
          <w:szCs w:val="24"/>
        </w:rPr>
        <w:t xml:space="preserve"> </w:t>
      </w:r>
      <w:r w:rsidR="00510B6F" w:rsidRPr="00B6763D">
        <w:rPr>
          <w:sz w:val="24"/>
          <w:szCs w:val="24"/>
          <w:highlight w:val="magenta"/>
        </w:rPr>
        <w:t xml:space="preserve">с </w:t>
      </w:r>
      <w:r w:rsidR="00510B6F">
        <w:rPr>
          <w:sz w:val="24"/>
          <w:szCs w:val="24"/>
          <w:highlight w:val="magenta"/>
        </w:rPr>
        <w:t>учетом</w:t>
      </w:r>
      <w:r w:rsidR="00221378" w:rsidRPr="00221378">
        <w:rPr>
          <w:sz w:val="24"/>
          <w:szCs w:val="24"/>
          <w:highlight w:val="magenta"/>
        </w:rPr>
        <w:t xml:space="preserve"> НДС</w:t>
      </w:r>
      <w:r w:rsidR="00CA30A2" w:rsidRPr="00CF1277">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8"/>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40971505"/>
      <w:r w:rsidRPr="00FF4872">
        <w:rPr>
          <w:sz w:val="24"/>
          <w:szCs w:val="24"/>
          <w:lang w:val="x-none"/>
        </w:rPr>
        <w:t xml:space="preserve">Заявка Участника будет отклонена на основании отрицательного заключения </w:t>
      </w:r>
      <w:r w:rsidRPr="00FF4872">
        <w:rPr>
          <w:sz w:val="24"/>
          <w:szCs w:val="24"/>
          <w:lang w:val="x-none"/>
        </w:rPr>
        <w:lastRenderedPageBreak/>
        <w:t>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0" w:name="_Ref516150028"/>
      <w:r w:rsidRPr="00FF4872">
        <w:rPr>
          <w:sz w:val="24"/>
          <w:szCs w:val="24"/>
          <w:u w:val="single"/>
        </w:rPr>
        <w:t>Порядок проведения оценочной стадии:</w:t>
      </w:r>
      <w:bookmarkEnd w:id="59"/>
      <w:bookmarkEnd w:id="60"/>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82247C">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чья Заявка признана лучшей (далее - Победителя)</w:t>
      </w:r>
      <w:r w:rsidRPr="00FF4872">
        <w:rPr>
          <w:sz w:val="24"/>
          <w:szCs w:val="24"/>
        </w:rPr>
        <w:t xml:space="preserve"> является наименьшая цена Заявки</w:t>
      </w:r>
      <w:r w:rsidR="00825BA5">
        <w:rPr>
          <w:sz w:val="24"/>
          <w:szCs w:val="24"/>
        </w:rPr>
        <w:t xml:space="preserve"> </w:t>
      </w:r>
      <w:r w:rsidR="00510B6F" w:rsidRPr="00B6763D">
        <w:rPr>
          <w:sz w:val="24"/>
          <w:szCs w:val="24"/>
          <w:highlight w:val="magenta"/>
        </w:rPr>
        <w:t xml:space="preserve">с </w:t>
      </w:r>
      <w:r w:rsidR="00510B6F">
        <w:rPr>
          <w:sz w:val="24"/>
          <w:szCs w:val="24"/>
          <w:highlight w:val="magenta"/>
        </w:rPr>
        <w:t>учетом</w:t>
      </w:r>
      <w:r w:rsidR="00825BA5" w:rsidRPr="00825BA5">
        <w:rPr>
          <w:sz w:val="24"/>
          <w:szCs w:val="24"/>
          <w:highlight w:val="red"/>
        </w:rPr>
        <w:t xml:space="preserve"> НДС</w:t>
      </w:r>
      <w:r w:rsidRPr="00FF4872">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1"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1"/>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w:t>
      </w:r>
      <w:r w:rsidR="003B3E24" w:rsidRPr="00331BBD">
        <w:rPr>
          <w:sz w:val="24"/>
          <w:szCs w:val="24"/>
        </w:rPr>
        <w:lastRenderedPageBreak/>
        <w:t>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2"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2"/>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3"/>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5"/>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lastRenderedPageBreak/>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82247C">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82247C">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82247C">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6"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6"/>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82247C">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82247C">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lastRenderedPageBreak/>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82247C">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7"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7"/>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82247C">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82247C">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w:t>
      </w:r>
      <w:r w:rsidRPr="007E7826">
        <w:rPr>
          <w:sz w:val="24"/>
          <w:szCs w:val="24"/>
        </w:rPr>
        <w:lastRenderedPageBreak/>
        <w:t xml:space="preserve">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8"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8"/>
      <w:r w:rsidRPr="00331BBD">
        <w:rPr>
          <w:sz w:val="24"/>
          <w:szCs w:val="24"/>
        </w:rPr>
        <w:t xml:space="preserve"> </w:t>
      </w:r>
    </w:p>
    <w:p w:rsidR="00065C66" w:rsidRDefault="00065C66" w:rsidP="007F3C8A">
      <w:pPr>
        <w:pStyle w:val="Default"/>
        <w:widowControl w:val="0"/>
        <w:ind w:right="175"/>
        <w:jc w:val="both"/>
        <w:rPr>
          <w:b/>
          <w:color w:val="auto"/>
        </w:rPr>
      </w:pPr>
    </w:p>
    <w:p w:rsidR="00C406DE" w:rsidRPr="009903EE" w:rsidRDefault="00C406DE" w:rsidP="00C406DE">
      <w:pPr>
        <w:widowControl w:val="0"/>
        <w:tabs>
          <w:tab w:val="num" w:pos="1134"/>
          <w:tab w:val="left" w:pos="1418"/>
        </w:tabs>
        <w:suppressAutoHyphens/>
        <w:autoSpaceDE w:val="0"/>
        <w:spacing w:before="60" w:line="240" w:lineRule="auto"/>
        <w:ind w:right="159" w:firstLine="0"/>
        <w:rPr>
          <w:b/>
          <w:sz w:val="24"/>
          <w:szCs w:val="24"/>
        </w:rPr>
      </w:pPr>
      <w:r w:rsidRPr="009903EE">
        <w:rPr>
          <w:b/>
          <w:sz w:val="24"/>
          <w:szCs w:val="24"/>
        </w:rPr>
        <w:t>Запрет, ограничение закупки работ, выполняемых иностранным лицом – НЕ УСТАНОВЛЕНЫ.</w:t>
      </w:r>
    </w:p>
    <w:p w:rsidR="00C406DE" w:rsidRPr="004E3D64" w:rsidRDefault="00C406DE" w:rsidP="007F3C8A">
      <w:pPr>
        <w:pStyle w:val="Default"/>
        <w:widowControl w:val="0"/>
        <w:ind w:right="175"/>
        <w:jc w:val="both"/>
        <w:rPr>
          <w:b/>
          <w:color w:val="auto"/>
        </w:rPr>
      </w:pPr>
    </w:p>
    <w:p w:rsidR="008915B0" w:rsidRPr="004E3D64" w:rsidRDefault="008915B0" w:rsidP="008915B0">
      <w:pPr>
        <w:pStyle w:val="Default"/>
        <w:widowControl w:val="0"/>
        <w:ind w:right="175"/>
        <w:jc w:val="both"/>
        <w:rPr>
          <w:b/>
          <w:color w:val="auto"/>
        </w:rPr>
      </w:pPr>
      <w:r w:rsidRPr="009903EE">
        <w:rPr>
          <w:b/>
          <w:color w:val="auto"/>
        </w:rPr>
        <w:t xml:space="preserve">При поставке товаров (в том числе поставляемых </w:t>
      </w:r>
      <w:r w:rsidR="009903EE" w:rsidRPr="009903EE">
        <w:rPr>
          <w:b/>
          <w:color w:val="auto"/>
        </w:rPr>
        <w:t>при выполнении закупаемых работ</w:t>
      </w:r>
      <w:r w:rsidRPr="009903EE">
        <w:rPr>
          <w:b/>
          <w:color w:val="auto"/>
        </w:rPr>
        <w:t>):</w:t>
      </w:r>
    </w:p>
    <w:p w:rsidR="008915B0" w:rsidRPr="004E3D64" w:rsidRDefault="008915B0" w:rsidP="008915B0">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4E3D64" w:rsidRPr="004E3D64" w:rsidTr="004E3D64">
        <w:tc>
          <w:tcPr>
            <w:tcW w:w="2093" w:type="dxa"/>
            <w:shd w:val="clear" w:color="auto" w:fill="auto"/>
          </w:tcPr>
          <w:p w:rsidR="008915B0" w:rsidRPr="009903EE" w:rsidRDefault="008915B0" w:rsidP="00ED19A8">
            <w:pPr>
              <w:pStyle w:val="Default"/>
              <w:widowControl w:val="0"/>
              <w:ind w:right="175"/>
              <w:jc w:val="center"/>
              <w:rPr>
                <w:b/>
                <w:color w:val="auto"/>
              </w:rPr>
            </w:pPr>
            <w:r w:rsidRPr="009903EE">
              <w:rPr>
                <w:b/>
                <w:color w:val="auto"/>
              </w:rPr>
              <w:t>Мера применения национального режима</w:t>
            </w:r>
          </w:p>
        </w:tc>
        <w:tc>
          <w:tcPr>
            <w:tcW w:w="2615" w:type="dxa"/>
            <w:shd w:val="clear" w:color="auto" w:fill="auto"/>
          </w:tcPr>
          <w:p w:rsidR="008915B0" w:rsidRPr="009903EE" w:rsidRDefault="008915B0" w:rsidP="00ED19A8">
            <w:pPr>
              <w:pStyle w:val="Default"/>
              <w:widowControl w:val="0"/>
              <w:ind w:right="175"/>
              <w:jc w:val="both"/>
              <w:rPr>
                <w:b/>
                <w:color w:val="auto"/>
              </w:rPr>
            </w:pPr>
            <w:r w:rsidRPr="009903EE">
              <w:rPr>
                <w:b/>
                <w:color w:val="auto"/>
              </w:rPr>
              <w:t>Статус</w:t>
            </w:r>
          </w:p>
        </w:tc>
        <w:tc>
          <w:tcPr>
            <w:tcW w:w="2063" w:type="dxa"/>
            <w:shd w:val="clear" w:color="auto" w:fill="auto"/>
          </w:tcPr>
          <w:p w:rsidR="008915B0" w:rsidRPr="009903EE" w:rsidRDefault="008915B0" w:rsidP="00ED19A8">
            <w:pPr>
              <w:pStyle w:val="Default"/>
              <w:widowControl w:val="0"/>
              <w:ind w:right="175"/>
              <w:jc w:val="both"/>
              <w:rPr>
                <w:b/>
                <w:color w:val="auto"/>
              </w:rPr>
            </w:pPr>
            <w:r w:rsidRPr="009903EE">
              <w:rPr>
                <w:b/>
                <w:color w:val="auto"/>
              </w:rPr>
              <w:t>ОКПД2</w:t>
            </w:r>
          </w:p>
        </w:tc>
        <w:tc>
          <w:tcPr>
            <w:tcW w:w="3402" w:type="dxa"/>
            <w:shd w:val="clear" w:color="auto" w:fill="auto"/>
          </w:tcPr>
          <w:p w:rsidR="008915B0" w:rsidRPr="009903EE" w:rsidRDefault="008915B0" w:rsidP="00ED19A8">
            <w:pPr>
              <w:pStyle w:val="Default"/>
              <w:widowControl w:val="0"/>
              <w:ind w:right="175"/>
              <w:jc w:val="both"/>
              <w:rPr>
                <w:b/>
                <w:color w:val="auto"/>
              </w:rPr>
            </w:pPr>
            <w:r w:rsidRPr="009903EE">
              <w:rPr>
                <w:b/>
                <w:color w:val="auto"/>
              </w:rPr>
              <w:t>Примечание</w:t>
            </w:r>
          </w:p>
        </w:tc>
      </w:tr>
      <w:tr w:rsidR="004E3D64" w:rsidRPr="004E3D64" w:rsidTr="004E3D64">
        <w:tc>
          <w:tcPr>
            <w:tcW w:w="2093" w:type="dxa"/>
            <w:shd w:val="clear" w:color="auto" w:fill="auto"/>
          </w:tcPr>
          <w:p w:rsidR="008915B0" w:rsidRPr="009903EE" w:rsidRDefault="008915B0" w:rsidP="00ED19A8">
            <w:pPr>
              <w:pStyle w:val="Default"/>
              <w:widowControl w:val="0"/>
              <w:ind w:right="175"/>
              <w:jc w:val="center"/>
              <w:rPr>
                <w:color w:val="auto"/>
              </w:rPr>
            </w:pPr>
            <w:r w:rsidRPr="009903EE">
              <w:rPr>
                <w:color w:val="auto"/>
              </w:rPr>
              <w:t>Запрет</w:t>
            </w:r>
          </w:p>
        </w:tc>
        <w:tc>
          <w:tcPr>
            <w:tcW w:w="2615" w:type="dxa"/>
            <w:shd w:val="clear" w:color="auto" w:fill="auto"/>
          </w:tcPr>
          <w:p w:rsidR="008915B0" w:rsidRPr="009903EE" w:rsidRDefault="008915B0" w:rsidP="00ED19A8">
            <w:pPr>
              <w:pStyle w:val="Default"/>
              <w:widowControl w:val="0"/>
              <w:ind w:right="175"/>
              <w:jc w:val="both"/>
              <w:rPr>
                <w:color w:val="auto"/>
              </w:rPr>
            </w:pPr>
            <w:r w:rsidRPr="009903EE">
              <w:rPr>
                <w:color w:val="auto"/>
              </w:rPr>
              <w:t>НЕ УСТАНОВЛЕН</w:t>
            </w:r>
          </w:p>
        </w:tc>
        <w:tc>
          <w:tcPr>
            <w:tcW w:w="2063" w:type="dxa"/>
            <w:shd w:val="clear" w:color="auto" w:fill="auto"/>
          </w:tcPr>
          <w:p w:rsidR="008915B0" w:rsidRPr="009903EE" w:rsidRDefault="008915B0" w:rsidP="00ED19A8">
            <w:pPr>
              <w:pStyle w:val="Default"/>
              <w:widowControl w:val="0"/>
              <w:ind w:right="175"/>
              <w:jc w:val="both"/>
              <w:rPr>
                <w:color w:val="auto"/>
              </w:rPr>
            </w:pPr>
          </w:p>
        </w:tc>
        <w:tc>
          <w:tcPr>
            <w:tcW w:w="3402" w:type="dxa"/>
            <w:shd w:val="clear" w:color="auto" w:fill="auto"/>
          </w:tcPr>
          <w:p w:rsidR="008915B0" w:rsidRPr="009903EE" w:rsidRDefault="008915B0" w:rsidP="00ED19A8">
            <w:pPr>
              <w:pStyle w:val="Default"/>
              <w:widowControl w:val="0"/>
              <w:ind w:right="175"/>
              <w:jc w:val="both"/>
              <w:rPr>
                <w:color w:val="auto"/>
              </w:rPr>
            </w:pPr>
          </w:p>
        </w:tc>
      </w:tr>
      <w:tr w:rsidR="004E3D64" w:rsidRPr="004E3D64" w:rsidTr="004E3D64">
        <w:tc>
          <w:tcPr>
            <w:tcW w:w="2093" w:type="dxa"/>
            <w:shd w:val="clear" w:color="auto" w:fill="auto"/>
          </w:tcPr>
          <w:p w:rsidR="008915B0" w:rsidRPr="009903EE" w:rsidRDefault="008915B0" w:rsidP="00ED19A8">
            <w:pPr>
              <w:pStyle w:val="Default"/>
              <w:widowControl w:val="0"/>
              <w:ind w:right="175"/>
              <w:jc w:val="center"/>
              <w:rPr>
                <w:color w:val="auto"/>
              </w:rPr>
            </w:pPr>
            <w:r w:rsidRPr="009903EE">
              <w:rPr>
                <w:color w:val="auto"/>
              </w:rPr>
              <w:t>Ограничение</w:t>
            </w:r>
          </w:p>
        </w:tc>
        <w:tc>
          <w:tcPr>
            <w:tcW w:w="2615" w:type="dxa"/>
            <w:shd w:val="clear" w:color="auto" w:fill="auto"/>
          </w:tcPr>
          <w:p w:rsidR="008915B0" w:rsidRPr="009903EE" w:rsidRDefault="008915B0" w:rsidP="00ED19A8">
            <w:pPr>
              <w:pStyle w:val="Default"/>
              <w:widowControl w:val="0"/>
              <w:ind w:right="175"/>
              <w:jc w:val="both"/>
              <w:rPr>
                <w:color w:val="auto"/>
              </w:rPr>
            </w:pPr>
            <w:r w:rsidRPr="009903EE">
              <w:rPr>
                <w:color w:val="auto"/>
              </w:rPr>
              <w:t>НЕ УСТАНОВЛЕНО</w:t>
            </w:r>
          </w:p>
        </w:tc>
        <w:tc>
          <w:tcPr>
            <w:tcW w:w="2063" w:type="dxa"/>
            <w:shd w:val="clear" w:color="auto" w:fill="auto"/>
          </w:tcPr>
          <w:p w:rsidR="008915B0" w:rsidRPr="009903EE" w:rsidRDefault="008915B0" w:rsidP="00ED19A8">
            <w:pPr>
              <w:pStyle w:val="Default"/>
              <w:widowControl w:val="0"/>
              <w:ind w:right="175"/>
              <w:jc w:val="both"/>
              <w:rPr>
                <w:color w:val="auto"/>
              </w:rPr>
            </w:pPr>
          </w:p>
        </w:tc>
        <w:tc>
          <w:tcPr>
            <w:tcW w:w="3402" w:type="dxa"/>
            <w:shd w:val="clear" w:color="auto" w:fill="auto"/>
          </w:tcPr>
          <w:p w:rsidR="008915B0" w:rsidRPr="009903EE" w:rsidRDefault="008915B0" w:rsidP="00ED19A8">
            <w:pPr>
              <w:pStyle w:val="Default"/>
              <w:widowControl w:val="0"/>
              <w:ind w:right="175"/>
              <w:jc w:val="both"/>
              <w:rPr>
                <w:color w:val="auto"/>
              </w:rPr>
            </w:pPr>
          </w:p>
        </w:tc>
      </w:tr>
      <w:tr w:rsidR="004E3D64" w:rsidRPr="004E3D64" w:rsidTr="004E3D64">
        <w:tc>
          <w:tcPr>
            <w:tcW w:w="2093" w:type="dxa"/>
            <w:shd w:val="clear" w:color="auto" w:fill="auto"/>
          </w:tcPr>
          <w:p w:rsidR="008915B0" w:rsidRPr="009903EE" w:rsidRDefault="008915B0" w:rsidP="00ED19A8">
            <w:pPr>
              <w:pStyle w:val="Default"/>
              <w:widowControl w:val="0"/>
              <w:ind w:right="175"/>
              <w:jc w:val="center"/>
              <w:rPr>
                <w:color w:val="auto"/>
              </w:rPr>
            </w:pPr>
            <w:r w:rsidRPr="009903EE">
              <w:rPr>
                <w:color w:val="auto"/>
              </w:rPr>
              <w:t>Преимущество</w:t>
            </w:r>
          </w:p>
        </w:tc>
        <w:tc>
          <w:tcPr>
            <w:tcW w:w="2615" w:type="dxa"/>
            <w:shd w:val="clear" w:color="auto" w:fill="auto"/>
          </w:tcPr>
          <w:p w:rsidR="008915B0" w:rsidRPr="009903EE" w:rsidRDefault="008915B0" w:rsidP="00ED19A8">
            <w:pPr>
              <w:pStyle w:val="Default"/>
              <w:widowControl w:val="0"/>
              <w:ind w:right="175"/>
              <w:jc w:val="both"/>
              <w:rPr>
                <w:color w:val="auto"/>
              </w:rPr>
            </w:pPr>
            <w:r w:rsidRPr="009903EE">
              <w:rPr>
                <w:color w:val="auto"/>
              </w:rPr>
              <w:t>НЕ УСТАНОВЛЕНО</w:t>
            </w:r>
          </w:p>
        </w:tc>
        <w:tc>
          <w:tcPr>
            <w:tcW w:w="2063" w:type="dxa"/>
            <w:shd w:val="clear" w:color="auto" w:fill="auto"/>
          </w:tcPr>
          <w:p w:rsidR="008915B0" w:rsidRPr="009903EE" w:rsidRDefault="008915B0" w:rsidP="00ED19A8">
            <w:pPr>
              <w:pStyle w:val="Default"/>
              <w:widowControl w:val="0"/>
              <w:ind w:right="175"/>
              <w:jc w:val="both"/>
              <w:rPr>
                <w:color w:val="auto"/>
              </w:rPr>
            </w:pPr>
          </w:p>
        </w:tc>
        <w:tc>
          <w:tcPr>
            <w:tcW w:w="3402" w:type="dxa"/>
            <w:shd w:val="clear" w:color="auto" w:fill="auto"/>
          </w:tcPr>
          <w:p w:rsidR="008915B0" w:rsidRPr="009903EE" w:rsidRDefault="008915B0" w:rsidP="00ED19A8">
            <w:pPr>
              <w:pStyle w:val="Default"/>
              <w:widowControl w:val="0"/>
              <w:ind w:right="175"/>
              <w:jc w:val="both"/>
              <w:rPr>
                <w:color w:val="auto"/>
              </w:rPr>
            </w:pPr>
          </w:p>
        </w:tc>
      </w:tr>
    </w:tbl>
    <w:p w:rsidR="00FF4872" w:rsidRPr="004E3D64" w:rsidRDefault="00FF4872" w:rsidP="008915B0">
      <w:pPr>
        <w:pStyle w:val="Default"/>
        <w:widowControl w:val="0"/>
        <w:ind w:right="175"/>
        <w:jc w:val="both"/>
        <w:rPr>
          <w:color w:val="auto"/>
        </w:rPr>
      </w:pPr>
    </w:p>
    <w:p w:rsidR="00FF4872" w:rsidRPr="009903EE" w:rsidRDefault="00FF4872" w:rsidP="00FF4872">
      <w:pPr>
        <w:pStyle w:val="52"/>
        <w:widowControl w:val="0"/>
        <w:tabs>
          <w:tab w:val="clear" w:pos="1703"/>
          <w:tab w:val="left" w:pos="1417"/>
        </w:tabs>
        <w:snapToGrid/>
        <w:rPr>
          <w:b/>
          <w:sz w:val="24"/>
          <w:szCs w:val="24"/>
          <w:u w:val="single"/>
        </w:rPr>
      </w:pPr>
      <w:r w:rsidRPr="009903EE">
        <w:rPr>
          <w:b/>
          <w:sz w:val="24"/>
          <w:szCs w:val="24"/>
          <w:u w:val="single"/>
        </w:rPr>
        <w:t>Обоснование неприменения национального режима в части запрета:</w:t>
      </w:r>
    </w:p>
    <w:p w:rsidR="00C3349F" w:rsidRPr="009903EE" w:rsidRDefault="00C3349F" w:rsidP="00C3349F">
      <w:pPr>
        <w:pStyle w:val="52"/>
        <w:widowControl w:val="0"/>
        <w:tabs>
          <w:tab w:val="clear" w:pos="1703"/>
          <w:tab w:val="left" w:pos="1417"/>
        </w:tabs>
        <w:snapToGrid/>
        <w:rPr>
          <w:i/>
          <w:sz w:val="24"/>
          <w:szCs w:val="24"/>
        </w:rPr>
      </w:pPr>
      <w:r w:rsidRPr="009903EE">
        <w:rPr>
          <w:sz w:val="24"/>
          <w:szCs w:val="24"/>
        </w:rPr>
        <w:t>Исключение не предусмотрено.</w:t>
      </w:r>
    </w:p>
    <w:p w:rsidR="00C3349F" w:rsidRPr="009903EE" w:rsidRDefault="00C3349F" w:rsidP="00FF4872">
      <w:pPr>
        <w:pStyle w:val="52"/>
        <w:widowControl w:val="0"/>
        <w:tabs>
          <w:tab w:val="clear" w:pos="1703"/>
          <w:tab w:val="left" w:pos="1417"/>
        </w:tabs>
        <w:snapToGrid/>
        <w:rPr>
          <w:sz w:val="24"/>
          <w:szCs w:val="24"/>
        </w:rPr>
      </w:pPr>
    </w:p>
    <w:p w:rsidR="00FF4872" w:rsidRPr="009903EE" w:rsidRDefault="00FF4872" w:rsidP="00FF4872">
      <w:pPr>
        <w:pStyle w:val="52"/>
        <w:widowControl w:val="0"/>
        <w:tabs>
          <w:tab w:val="clear" w:pos="1703"/>
          <w:tab w:val="left" w:pos="1417"/>
        </w:tabs>
        <w:snapToGrid/>
        <w:rPr>
          <w:b/>
          <w:sz w:val="24"/>
          <w:szCs w:val="24"/>
          <w:u w:val="single"/>
        </w:rPr>
      </w:pPr>
      <w:r w:rsidRPr="009903EE">
        <w:rPr>
          <w:b/>
          <w:sz w:val="24"/>
          <w:szCs w:val="24"/>
          <w:u w:val="single"/>
        </w:rPr>
        <w:t>Обоснование неприменения национального режима в части ограничения:</w:t>
      </w:r>
    </w:p>
    <w:p w:rsidR="00C3349F" w:rsidRPr="009903EE" w:rsidRDefault="00C3349F" w:rsidP="00C3349F">
      <w:pPr>
        <w:pStyle w:val="52"/>
        <w:widowControl w:val="0"/>
        <w:tabs>
          <w:tab w:val="clear" w:pos="1703"/>
          <w:tab w:val="left" w:pos="1417"/>
        </w:tabs>
        <w:snapToGrid/>
        <w:rPr>
          <w:i/>
          <w:sz w:val="24"/>
          <w:szCs w:val="24"/>
        </w:rPr>
      </w:pPr>
      <w:r w:rsidRPr="009903EE">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9"/>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0"/>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82247C">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465850246"/>
      <w:bookmarkStart w:id="72"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1"/>
    </w:p>
    <w:bookmarkEnd w:id="72"/>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lastRenderedPageBreak/>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2247C">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3"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3"/>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82247C">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 xml:space="preserve">подлежащих прослеживаемости (далее – Перечень), утвержден постановлением Правительства Российской Федерации от 01.07.2021 № 1110. В случае если по результатам </w:t>
      </w:r>
      <w:r w:rsidRPr="00955C37">
        <w:rPr>
          <w:bCs/>
          <w:sz w:val="24"/>
          <w:szCs w:val="24"/>
        </w:rPr>
        <w:lastRenderedPageBreak/>
        <w:t>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4" w:name="_Toc181693189"/>
      <w:bookmarkStart w:id="75" w:name="_Ref190680463"/>
      <w:bookmarkStart w:id="76" w:name="_Ref306140410"/>
      <w:bookmarkStart w:id="77" w:name="_Ref306142159"/>
      <w:bookmarkStart w:id="78" w:name="_Ref468202391"/>
      <w:bookmarkStart w:id="79" w:name="_Ref468202416"/>
      <w:bookmarkStart w:id="80" w:name="_Toc468355879"/>
      <w:bookmarkStart w:id="81" w:name="_Ref130819014"/>
      <w:r w:rsidRPr="00025ACE">
        <w:rPr>
          <w:b/>
          <w:sz w:val="24"/>
          <w:szCs w:val="24"/>
        </w:rPr>
        <w:t>Обеспечение исполнения обязательств Подрядчика по Договору</w:t>
      </w:r>
      <w:bookmarkEnd w:id="74"/>
      <w:bookmarkEnd w:id="75"/>
      <w:bookmarkEnd w:id="76"/>
      <w:bookmarkEnd w:id="77"/>
      <w:bookmarkEnd w:id="78"/>
      <w:bookmarkEnd w:id="79"/>
      <w:bookmarkEnd w:id="80"/>
      <w:bookmarkEnd w:id="81"/>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82247C">
        <w:rPr>
          <w:sz w:val="24"/>
          <w:szCs w:val="24"/>
        </w:rPr>
        <w:t>56.3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2"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82247C">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2"/>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9903EE"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3" w:name="_Ref180149962"/>
      <w:bookmarkStart w:id="84" w:name="_GoBack"/>
      <w:bookmarkEnd w:id="84"/>
      <w:r w:rsidRPr="009903EE">
        <w:rPr>
          <w:b/>
          <w:iCs/>
          <w:sz w:val="24"/>
          <w:szCs w:val="24"/>
        </w:rPr>
        <w:t>Предусмотренные виды обеспечения:</w:t>
      </w:r>
      <w:bookmarkEnd w:id="83"/>
    </w:p>
    <w:p w:rsidR="00FA50E0" w:rsidRPr="009903EE" w:rsidRDefault="00FA50E0" w:rsidP="00FA50E0">
      <w:pPr>
        <w:autoSpaceDE w:val="0"/>
        <w:autoSpaceDN w:val="0"/>
        <w:adjustRightInd w:val="0"/>
        <w:spacing w:line="276" w:lineRule="auto"/>
        <w:ind w:firstLine="540"/>
        <w:rPr>
          <w:sz w:val="24"/>
          <w:szCs w:val="24"/>
        </w:rPr>
      </w:pPr>
    </w:p>
    <w:p w:rsidR="00FA50E0" w:rsidRPr="009903EE"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9903EE">
        <w:rPr>
          <w:bCs/>
          <w:sz w:val="24"/>
          <w:szCs w:val="24"/>
        </w:rPr>
        <w:t>обеспечение</w:t>
      </w:r>
      <w:r w:rsidRPr="009903EE">
        <w:rPr>
          <w:rFonts w:eastAsia="Arial Unicode MS"/>
          <w:sz w:val="24"/>
          <w:szCs w:val="24"/>
          <w:u w:color="000000"/>
          <w:bdr w:val="nil"/>
        </w:rPr>
        <w:t xml:space="preserve"> на возврат авансовых платежей – </w:t>
      </w:r>
      <w:r w:rsidRPr="009903EE">
        <w:rPr>
          <w:rFonts w:eastAsia="Arial Unicode MS"/>
          <w:b/>
          <w:sz w:val="24"/>
          <w:szCs w:val="24"/>
          <w:u w:color="000000"/>
          <w:bdr w:val="nil"/>
        </w:rPr>
        <w:t>не</w:t>
      </w:r>
      <w:r w:rsidRPr="009903EE">
        <w:rPr>
          <w:rFonts w:eastAsia="Arial Unicode MS"/>
          <w:sz w:val="24"/>
          <w:szCs w:val="24"/>
          <w:u w:color="000000"/>
          <w:bdr w:val="nil"/>
        </w:rPr>
        <w:t xml:space="preserve"> </w:t>
      </w:r>
      <w:r w:rsidRPr="009903EE">
        <w:rPr>
          <w:rFonts w:eastAsia="Arial Unicode MS"/>
          <w:b/>
          <w:sz w:val="24"/>
          <w:szCs w:val="24"/>
          <w:u w:color="000000"/>
          <w:bdr w:val="nil"/>
        </w:rPr>
        <w:t>предусмотрено</w:t>
      </w:r>
      <w:r w:rsidRPr="009903EE">
        <w:rPr>
          <w:rFonts w:eastAsia="Arial Unicode MS"/>
          <w:sz w:val="24"/>
          <w:szCs w:val="24"/>
          <w:u w:color="000000"/>
          <w:bdr w:val="nil"/>
        </w:rPr>
        <w:t>;</w:t>
      </w:r>
    </w:p>
    <w:p w:rsidR="00FA50E0" w:rsidRPr="009903EE"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9903EE">
        <w:rPr>
          <w:rFonts w:eastAsia="Arial Unicode MS"/>
          <w:sz w:val="24"/>
          <w:szCs w:val="24"/>
          <w:u w:color="000000"/>
          <w:bdr w:val="nil"/>
        </w:rPr>
        <w:t xml:space="preserve">обеспечение гарантийных обязательств - </w:t>
      </w:r>
      <w:r w:rsidRPr="009903EE">
        <w:rPr>
          <w:rFonts w:eastAsia="Arial Unicode MS"/>
          <w:b/>
          <w:sz w:val="24"/>
          <w:szCs w:val="24"/>
          <w:u w:color="000000"/>
          <w:bdr w:val="nil"/>
        </w:rPr>
        <w:t>не</w:t>
      </w:r>
      <w:r w:rsidRPr="009903EE">
        <w:rPr>
          <w:rFonts w:eastAsia="Arial Unicode MS"/>
          <w:sz w:val="24"/>
          <w:szCs w:val="24"/>
          <w:u w:color="000000"/>
          <w:bdr w:val="nil"/>
        </w:rPr>
        <w:t xml:space="preserve"> </w:t>
      </w:r>
      <w:r w:rsidRPr="009903EE">
        <w:rPr>
          <w:rFonts w:eastAsia="Arial Unicode MS"/>
          <w:b/>
          <w:sz w:val="24"/>
          <w:szCs w:val="24"/>
          <w:u w:color="000000"/>
          <w:bdr w:val="nil"/>
        </w:rPr>
        <w:t>предусмотрено</w:t>
      </w:r>
      <w:r w:rsidRPr="009903EE">
        <w:rPr>
          <w:rFonts w:eastAsia="Arial Unicode MS"/>
          <w:sz w:val="24"/>
          <w:szCs w:val="24"/>
          <w:u w:color="000000"/>
          <w:bdr w:val="nil"/>
        </w:rPr>
        <w:t>;</w:t>
      </w:r>
    </w:p>
    <w:p w:rsidR="00FA50E0" w:rsidRPr="009903EE"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9903EE">
        <w:rPr>
          <w:bCs/>
          <w:sz w:val="24"/>
          <w:szCs w:val="24"/>
        </w:rPr>
        <w:t>обеспечение</w:t>
      </w:r>
      <w:r w:rsidRPr="009903EE">
        <w:rPr>
          <w:rFonts w:eastAsia="Arial Unicode MS"/>
          <w:sz w:val="24"/>
          <w:szCs w:val="24"/>
          <w:u w:color="000000"/>
          <w:bdr w:val="nil"/>
        </w:rPr>
        <w:t xml:space="preserve"> исполнения обязательств по Договору(ам) – </w:t>
      </w:r>
      <w:r w:rsidRPr="009903EE">
        <w:rPr>
          <w:rFonts w:eastAsia="Arial Unicode MS"/>
          <w:b/>
          <w:sz w:val="24"/>
          <w:szCs w:val="24"/>
          <w:u w:color="000000"/>
          <w:bdr w:val="nil"/>
        </w:rPr>
        <w:t xml:space="preserve">не предусмотрено, </w:t>
      </w:r>
      <w:r w:rsidRPr="009903EE">
        <w:rPr>
          <w:rFonts w:eastAsia="Arial Unicode MS"/>
          <w:sz w:val="24"/>
          <w:szCs w:val="24"/>
          <w:u w:color="000000"/>
          <w:bdr w:val="nil"/>
        </w:rPr>
        <w:t xml:space="preserve">за исключением </w:t>
      </w:r>
      <w:r w:rsidRPr="009903EE">
        <w:rPr>
          <w:sz w:val="24"/>
          <w:szCs w:val="24"/>
        </w:rPr>
        <w:t xml:space="preserve">случая предложения Победителем аномально низкой (демпинговой) цены (подпункт  </w:t>
      </w:r>
      <w:r w:rsidRPr="009903EE">
        <w:rPr>
          <w:sz w:val="24"/>
          <w:szCs w:val="24"/>
        </w:rPr>
        <w:fldChar w:fldCharType="begin"/>
      </w:r>
      <w:r w:rsidRPr="009903EE">
        <w:rPr>
          <w:sz w:val="24"/>
          <w:szCs w:val="24"/>
        </w:rPr>
        <w:instrText xml:space="preserve"> REF _Ref180154709 \r \h  \* MERGEFORMAT </w:instrText>
      </w:r>
      <w:r w:rsidRPr="009903EE">
        <w:rPr>
          <w:sz w:val="24"/>
          <w:szCs w:val="24"/>
        </w:rPr>
      </w:r>
      <w:r w:rsidRPr="009903EE">
        <w:rPr>
          <w:sz w:val="24"/>
          <w:szCs w:val="24"/>
        </w:rPr>
        <w:fldChar w:fldCharType="separate"/>
      </w:r>
      <w:r w:rsidR="0082247C" w:rsidRPr="009903EE">
        <w:rPr>
          <w:sz w:val="24"/>
          <w:szCs w:val="24"/>
        </w:rPr>
        <w:t>56.2</w:t>
      </w:r>
      <w:r w:rsidRPr="009903EE">
        <w:rPr>
          <w:sz w:val="24"/>
          <w:szCs w:val="24"/>
        </w:rPr>
        <w:fldChar w:fldCharType="end"/>
      </w:r>
      <w:r w:rsidRPr="009903EE">
        <w:rPr>
          <w:sz w:val="24"/>
          <w:szCs w:val="24"/>
        </w:rPr>
        <w:t xml:space="preserve"> настоящей документации).</w:t>
      </w:r>
    </w:p>
    <w:p w:rsidR="00FA50E0" w:rsidRPr="009903EE"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9903EE" w:rsidRDefault="00FA50E0" w:rsidP="00FA50E0">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9903EE">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9903EE" w:rsidRDefault="00FA50E0" w:rsidP="00FA50E0">
      <w:pPr>
        <w:widowControl w:val="0"/>
        <w:spacing w:line="276" w:lineRule="auto"/>
        <w:rPr>
          <w:b/>
          <w:sz w:val="24"/>
          <w:szCs w:val="24"/>
        </w:rPr>
      </w:pPr>
    </w:p>
    <w:p w:rsidR="00FA50E0" w:rsidRPr="009903EE"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9903EE">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9903EE">
        <w:rPr>
          <w:b/>
          <w:bCs/>
          <w:sz w:val="24"/>
          <w:szCs w:val="24"/>
        </w:rPr>
        <w:t>приведены в Приложении №7 к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w:t>
      </w:r>
      <w:r w:rsidRPr="00CC3DCC">
        <w:rPr>
          <w:sz w:val="24"/>
          <w:szCs w:val="24"/>
        </w:rPr>
        <w:lastRenderedPageBreak/>
        <w:t xml:space="preserve">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82247C">
        <w:rPr>
          <w:sz w:val="24"/>
          <w:szCs w:val="24"/>
        </w:rPr>
        <w:t>58.1</w:t>
      </w:r>
      <w:r w:rsidRPr="00CC3DCC">
        <w:rPr>
          <w:sz w:val="24"/>
          <w:szCs w:val="24"/>
        </w:rPr>
        <w:fldChar w:fldCharType="end"/>
      </w:r>
      <w:r w:rsidRPr="00CC3DCC">
        <w:rPr>
          <w:sz w:val="24"/>
          <w:szCs w:val="24"/>
        </w:rPr>
        <w:t>.</w:t>
      </w:r>
      <w:bookmarkEnd w:id="86"/>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w:t>
      </w:r>
      <w:r w:rsidRPr="00CC3DCC">
        <w:rPr>
          <w:sz w:val="24"/>
          <w:szCs w:val="24"/>
        </w:rPr>
        <w:lastRenderedPageBreak/>
        <w:t>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w:t>
      </w:r>
      <w:r w:rsidRPr="00470FE8">
        <w:rPr>
          <w:sz w:val="24"/>
          <w:szCs w:val="24"/>
        </w:rPr>
        <w:lastRenderedPageBreak/>
        <w:t>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82247C">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82247C">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82247C">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82247C">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Default="00863DF7" w:rsidP="00863DF7">
      <w:pPr>
        <w:shd w:val="clear" w:color="auto" w:fill="FFF2CC"/>
        <w:ind w:firstLine="0"/>
        <w:jc w:val="right"/>
        <w:rPr>
          <w:b/>
          <w:sz w:val="24"/>
          <w:szCs w:val="24"/>
        </w:rPr>
      </w:pPr>
      <w:r w:rsidRPr="00B9340C">
        <w:rPr>
          <w:b/>
          <w:sz w:val="24"/>
          <w:szCs w:val="24"/>
          <w:highlight w:val="green"/>
        </w:rPr>
        <w:lastRenderedPageBreak/>
        <w:t>(Данная форма включается в ценовую часть заявки)</w:t>
      </w:r>
    </w:p>
    <w:p w:rsidR="00B73F9E" w:rsidRPr="00B05F77"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B05F77">
        <w:rPr>
          <w:b/>
          <w:spacing w:val="36"/>
          <w:sz w:val="24"/>
          <w:szCs w:val="20"/>
        </w:rPr>
        <w:t>начало формы</w:t>
      </w:r>
    </w:p>
    <w:p w:rsidR="00B73F9E" w:rsidRPr="00B73F9E" w:rsidRDefault="00B73F9E" w:rsidP="00B73F9E">
      <w:pPr>
        <w:spacing w:line="240" w:lineRule="auto"/>
        <w:ind w:firstLine="0"/>
        <w:jc w:val="right"/>
        <w:rPr>
          <w:b/>
          <w:color w:val="000000"/>
          <w:sz w:val="24"/>
          <w:szCs w:val="24"/>
        </w:rPr>
      </w:pPr>
      <w:r w:rsidRPr="00B73F9E">
        <w:rPr>
          <w:b/>
          <w:color w:val="000000"/>
          <w:sz w:val="24"/>
          <w:szCs w:val="24"/>
        </w:rPr>
        <w:t>Форма 4</w:t>
      </w:r>
    </w:p>
    <w:p w:rsidR="00B73F9E" w:rsidRPr="00B73F9E" w:rsidRDefault="00B73F9E" w:rsidP="00B73F9E">
      <w:pPr>
        <w:spacing w:line="240" w:lineRule="auto"/>
        <w:ind w:firstLine="0"/>
        <w:jc w:val="right"/>
        <w:rPr>
          <w:color w:val="000000"/>
          <w:sz w:val="24"/>
          <w:szCs w:val="24"/>
        </w:rPr>
      </w:pPr>
      <w:r w:rsidRPr="00B73F9E">
        <w:rPr>
          <w:color w:val="000000"/>
          <w:sz w:val="24"/>
          <w:szCs w:val="24"/>
        </w:rPr>
        <w:t xml:space="preserve">Приложение 3 к </w:t>
      </w:r>
      <w:r w:rsidRPr="00B73F9E">
        <w:rPr>
          <w:sz w:val="24"/>
          <w:szCs w:val="24"/>
        </w:rPr>
        <w:t>Заявке</w:t>
      </w:r>
      <w:r w:rsidRPr="00B73F9E">
        <w:rPr>
          <w:color w:val="000000"/>
          <w:sz w:val="24"/>
          <w:szCs w:val="24"/>
        </w:rPr>
        <w:br/>
        <w:t>от «____»_____________ г. №__________</w:t>
      </w:r>
    </w:p>
    <w:p w:rsidR="00B73F9E" w:rsidRPr="00B73F9E" w:rsidRDefault="00B73F9E" w:rsidP="00B73F9E">
      <w:pPr>
        <w:spacing w:line="240" w:lineRule="auto"/>
        <w:ind w:firstLine="0"/>
        <w:rPr>
          <w:color w:val="000000"/>
          <w:sz w:val="24"/>
          <w:szCs w:val="24"/>
        </w:rPr>
      </w:pPr>
    </w:p>
    <w:p w:rsidR="00B73F9E" w:rsidRPr="00B73F9E" w:rsidRDefault="00B73F9E" w:rsidP="00B73F9E">
      <w:pPr>
        <w:widowControl w:val="0"/>
        <w:tabs>
          <w:tab w:val="left" w:pos="567"/>
          <w:tab w:val="left" w:pos="1985"/>
        </w:tabs>
        <w:spacing w:line="240" w:lineRule="auto"/>
        <w:ind w:right="34" w:firstLine="0"/>
        <w:jc w:val="center"/>
        <w:rPr>
          <w:b/>
          <w:sz w:val="24"/>
          <w:szCs w:val="24"/>
        </w:rPr>
      </w:pPr>
      <w:r w:rsidRPr="00B73F9E">
        <w:rPr>
          <w:b/>
          <w:sz w:val="24"/>
          <w:szCs w:val="24"/>
        </w:rPr>
        <w:t>Сводная таблица стоимости работ</w:t>
      </w:r>
    </w:p>
    <w:p w:rsidR="00B73F9E" w:rsidRPr="00B73F9E" w:rsidRDefault="00B73F9E" w:rsidP="00B73F9E">
      <w:pPr>
        <w:widowControl w:val="0"/>
        <w:tabs>
          <w:tab w:val="left" w:pos="567"/>
          <w:tab w:val="left" w:pos="1985"/>
        </w:tabs>
        <w:spacing w:line="240" w:lineRule="auto"/>
        <w:ind w:right="34" w:firstLine="0"/>
        <w:rPr>
          <w:sz w:val="24"/>
          <w:szCs w:val="24"/>
        </w:rPr>
      </w:pPr>
      <w:r w:rsidRPr="00B73F9E">
        <w:rPr>
          <w:sz w:val="24"/>
          <w:szCs w:val="24"/>
        </w:rPr>
        <w:t>Наименование и адрес Участника: _________________________________</w:t>
      </w:r>
    </w:p>
    <w:p w:rsidR="00B73F9E" w:rsidRPr="00B73F9E"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E3A08"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8E3A08" w:rsidRDefault="00510B6F" w:rsidP="00271675">
            <w:pPr>
              <w:pStyle w:val="af0"/>
              <w:tabs>
                <w:tab w:val="left" w:pos="567"/>
                <w:tab w:val="left" w:pos="1985"/>
              </w:tabs>
              <w:spacing w:before="0" w:after="0"/>
              <w:ind w:left="0" w:right="34"/>
              <w:rPr>
                <w:sz w:val="24"/>
                <w:szCs w:val="24"/>
                <w:highlight w:val="green"/>
              </w:rPr>
            </w:pPr>
            <w:r w:rsidRPr="008E3A08">
              <w:rPr>
                <w:sz w:val="24"/>
                <w:szCs w:val="24"/>
                <w:highlight w:val="green"/>
              </w:rPr>
              <w:t>_________________________________________________________________________________</w:t>
            </w:r>
          </w:p>
          <w:p w:rsidR="00510B6F" w:rsidRPr="008E3A08" w:rsidRDefault="00510B6F" w:rsidP="00271675">
            <w:pPr>
              <w:pStyle w:val="af0"/>
              <w:tabs>
                <w:tab w:val="left" w:pos="567"/>
                <w:tab w:val="left" w:pos="1985"/>
              </w:tabs>
              <w:spacing w:before="0" w:after="0"/>
              <w:ind w:left="0" w:right="34"/>
              <w:jc w:val="center"/>
              <w:rPr>
                <w:b/>
                <w:sz w:val="24"/>
                <w:szCs w:val="24"/>
                <w:highlight w:val="green"/>
              </w:rPr>
            </w:pPr>
            <w:r w:rsidRPr="008E3A08">
              <w:rPr>
                <w:rStyle w:val="afb"/>
                <w:sz w:val="24"/>
                <w:szCs w:val="24"/>
                <w:highlight w:val="green"/>
              </w:rPr>
              <w:t>(Указывается наименование работ)</w:t>
            </w:r>
          </w:p>
        </w:tc>
      </w:tr>
      <w:tr w:rsidR="00510B6F" w:rsidRPr="008E3A08" w:rsidTr="00271675">
        <w:trPr>
          <w:trHeight w:val="944"/>
        </w:trPr>
        <w:tc>
          <w:tcPr>
            <w:tcW w:w="578" w:type="dxa"/>
          </w:tcPr>
          <w:p w:rsidR="00510B6F" w:rsidRPr="008E3A08" w:rsidRDefault="00510B6F" w:rsidP="00271675">
            <w:pPr>
              <w:pStyle w:val="af0"/>
              <w:tabs>
                <w:tab w:val="left" w:pos="567"/>
                <w:tab w:val="left" w:pos="1985"/>
              </w:tabs>
              <w:spacing w:before="0" w:after="0"/>
              <w:ind w:left="0" w:right="34"/>
              <w:rPr>
                <w:sz w:val="24"/>
                <w:szCs w:val="24"/>
                <w:highlight w:val="green"/>
              </w:rPr>
            </w:pPr>
            <w:r w:rsidRPr="008E3A08">
              <w:rPr>
                <w:sz w:val="24"/>
                <w:szCs w:val="24"/>
                <w:highlight w:val="green"/>
              </w:rPr>
              <w:t>№ п/п</w:t>
            </w:r>
          </w:p>
        </w:tc>
        <w:tc>
          <w:tcPr>
            <w:tcW w:w="4384" w:type="dxa"/>
          </w:tcPr>
          <w:p w:rsidR="00510B6F" w:rsidRPr="008E3A08" w:rsidRDefault="00510B6F" w:rsidP="00271675">
            <w:pPr>
              <w:pStyle w:val="af0"/>
              <w:tabs>
                <w:tab w:val="left" w:pos="567"/>
                <w:tab w:val="left" w:pos="1985"/>
              </w:tabs>
              <w:spacing w:before="0" w:after="0"/>
              <w:ind w:left="0" w:right="34"/>
              <w:rPr>
                <w:sz w:val="24"/>
                <w:szCs w:val="24"/>
                <w:highlight w:val="green"/>
              </w:rPr>
            </w:pPr>
            <w:r w:rsidRPr="008E3A08">
              <w:rPr>
                <w:sz w:val="24"/>
                <w:szCs w:val="24"/>
                <w:highlight w:val="green"/>
              </w:rPr>
              <w:t>Вид работ</w:t>
            </w:r>
          </w:p>
        </w:tc>
        <w:tc>
          <w:tcPr>
            <w:tcW w:w="737" w:type="dxa"/>
          </w:tcPr>
          <w:p w:rsidR="00510B6F" w:rsidRPr="008E3A08" w:rsidRDefault="00510B6F" w:rsidP="00271675">
            <w:pPr>
              <w:pStyle w:val="af0"/>
              <w:tabs>
                <w:tab w:val="left" w:pos="567"/>
                <w:tab w:val="left" w:pos="1985"/>
              </w:tabs>
              <w:spacing w:before="0" w:after="0"/>
              <w:ind w:left="0" w:right="34"/>
              <w:rPr>
                <w:sz w:val="24"/>
                <w:szCs w:val="24"/>
                <w:highlight w:val="green"/>
              </w:rPr>
            </w:pPr>
            <w:r w:rsidRPr="008E3A08">
              <w:rPr>
                <w:sz w:val="24"/>
                <w:szCs w:val="24"/>
                <w:highlight w:val="green"/>
              </w:rPr>
              <w:t>Ед. изм.</w:t>
            </w:r>
          </w:p>
        </w:tc>
        <w:tc>
          <w:tcPr>
            <w:tcW w:w="1134" w:type="dxa"/>
          </w:tcPr>
          <w:p w:rsidR="00510B6F" w:rsidRPr="008E3A08" w:rsidRDefault="00510B6F" w:rsidP="00271675">
            <w:pPr>
              <w:pStyle w:val="af0"/>
              <w:tabs>
                <w:tab w:val="left" w:pos="567"/>
                <w:tab w:val="left" w:pos="1985"/>
              </w:tabs>
              <w:spacing w:before="0" w:after="0"/>
              <w:ind w:left="0" w:right="34"/>
              <w:rPr>
                <w:sz w:val="24"/>
                <w:szCs w:val="24"/>
                <w:highlight w:val="green"/>
              </w:rPr>
            </w:pPr>
            <w:r w:rsidRPr="008E3A08">
              <w:rPr>
                <w:sz w:val="24"/>
                <w:szCs w:val="24"/>
                <w:highlight w:val="green"/>
              </w:rPr>
              <w:t>Кол-во</w:t>
            </w:r>
          </w:p>
        </w:tc>
        <w:tc>
          <w:tcPr>
            <w:tcW w:w="1927" w:type="dxa"/>
          </w:tcPr>
          <w:p w:rsidR="00510B6F" w:rsidRPr="00B62025" w:rsidRDefault="00510B6F" w:rsidP="00271675">
            <w:pPr>
              <w:pStyle w:val="af0"/>
              <w:tabs>
                <w:tab w:val="left" w:pos="567"/>
                <w:tab w:val="left" w:pos="1985"/>
              </w:tabs>
              <w:spacing w:before="0" w:after="0"/>
              <w:ind w:left="0" w:right="34"/>
              <w:jc w:val="both"/>
              <w:rPr>
                <w:sz w:val="24"/>
                <w:szCs w:val="24"/>
                <w:highlight w:val="yellow"/>
              </w:rPr>
            </w:pPr>
            <w:r w:rsidRPr="00B62025">
              <w:rPr>
                <w:sz w:val="24"/>
                <w:szCs w:val="24"/>
                <w:highlight w:val="yellow"/>
              </w:rPr>
              <w:t>Единичная расценка, руб. (без НДС)</w:t>
            </w:r>
          </w:p>
        </w:tc>
        <w:tc>
          <w:tcPr>
            <w:tcW w:w="1617" w:type="dxa"/>
          </w:tcPr>
          <w:p w:rsidR="00510B6F" w:rsidRPr="00B62025" w:rsidRDefault="00510B6F" w:rsidP="00271675">
            <w:pPr>
              <w:pStyle w:val="af0"/>
              <w:tabs>
                <w:tab w:val="left" w:pos="567"/>
                <w:tab w:val="left" w:pos="1985"/>
              </w:tabs>
              <w:spacing w:before="0" w:after="0"/>
              <w:ind w:left="0" w:right="34"/>
              <w:jc w:val="both"/>
              <w:rPr>
                <w:sz w:val="24"/>
                <w:szCs w:val="24"/>
                <w:highlight w:val="yellow"/>
              </w:rPr>
            </w:pPr>
            <w:r w:rsidRPr="00B62025">
              <w:rPr>
                <w:sz w:val="24"/>
                <w:szCs w:val="24"/>
                <w:highlight w:val="yellow"/>
              </w:rPr>
              <w:t>Единичная расценка, руб. (</w:t>
            </w:r>
            <w:r w:rsidRPr="00B62025">
              <w:rPr>
                <w:sz w:val="24"/>
                <w:szCs w:val="24"/>
                <w:highlight w:val="yellow"/>
                <w:lang w:val="en-US"/>
              </w:rPr>
              <w:t>c</w:t>
            </w:r>
            <w:r w:rsidRPr="00B62025">
              <w:rPr>
                <w:sz w:val="24"/>
                <w:szCs w:val="24"/>
                <w:highlight w:val="yellow"/>
              </w:rPr>
              <w:t xml:space="preserve"> НДС)</w:t>
            </w:r>
          </w:p>
        </w:tc>
        <w:tc>
          <w:tcPr>
            <w:tcW w:w="1843" w:type="dxa"/>
          </w:tcPr>
          <w:p w:rsidR="00510B6F" w:rsidRPr="00B62025" w:rsidRDefault="00510B6F" w:rsidP="00271675">
            <w:pPr>
              <w:pStyle w:val="af0"/>
              <w:tabs>
                <w:tab w:val="left" w:pos="567"/>
                <w:tab w:val="left" w:pos="1985"/>
              </w:tabs>
              <w:spacing w:before="0" w:after="0"/>
              <w:ind w:left="0" w:right="34"/>
              <w:jc w:val="both"/>
              <w:rPr>
                <w:sz w:val="24"/>
                <w:szCs w:val="24"/>
                <w:highlight w:val="yellow"/>
              </w:rPr>
            </w:pPr>
            <w:r w:rsidRPr="00B62025">
              <w:rPr>
                <w:sz w:val="24"/>
                <w:szCs w:val="24"/>
                <w:highlight w:val="yellow"/>
              </w:rPr>
              <w:t>Общая стоимость, руб. (без НДС)</w:t>
            </w:r>
          </w:p>
        </w:tc>
        <w:tc>
          <w:tcPr>
            <w:tcW w:w="1558" w:type="dxa"/>
          </w:tcPr>
          <w:p w:rsidR="00510B6F" w:rsidRPr="00B62025" w:rsidRDefault="00510B6F" w:rsidP="00271675">
            <w:pPr>
              <w:pStyle w:val="af0"/>
              <w:tabs>
                <w:tab w:val="left" w:pos="567"/>
                <w:tab w:val="left" w:pos="1985"/>
              </w:tabs>
              <w:spacing w:before="0" w:after="0"/>
              <w:ind w:left="0" w:right="34"/>
              <w:jc w:val="both"/>
              <w:rPr>
                <w:sz w:val="24"/>
                <w:szCs w:val="24"/>
                <w:highlight w:val="yellow"/>
              </w:rPr>
            </w:pPr>
            <w:r w:rsidRPr="00B62025">
              <w:rPr>
                <w:sz w:val="24"/>
                <w:szCs w:val="24"/>
                <w:highlight w:val="yellow"/>
              </w:rPr>
              <w:t>Общая стоимость, руб. (</w:t>
            </w:r>
            <w:r w:rsidRPr="00B62025">
              <w:rPr>
                <w:sz w:val="24"/>
                <w:szCs w:val="24"/>
                <w:highlight w:val="yellow"/>
                <w:lang w:val="en-US"/>
              </w:rPr>
              <w:t>c</w:t>
            </w:r>
            <w:r w:rsidRPr="00B62025">
              <w:rPr>
                <w:sz w:val="24"/>
                <w:szCs w:val="24"/>
                <w:highlight w:val="yellow"/>
              </w:rPr>
              <w:t xml:space="preserve"> НДС)</w:t>
            </w:r>
          </w:p>
        </w:tc>
        <w:tc>
          <w:tcPr>
            <w:tcW w:w="1673" w:type="dxa"/>
          </w:tcPr>
          <w:p w:rsidR="00510B6F" w:rsidRPr="008E3A08" w:rsidRDefault="00510B6F" w:rsidP="00271675">
            <w:pPr>
              <w:pStyle w:val="af0"/>
              <w:tabs>
                <w:tab w:val="left" w:pos="567"/>
                <w:tab w:val="left" w:pos="1985"/>
              </w:tabs>
              <w:spacing w:before="0" w:after="0"/>
              <w:ind w:left="0" w:right="34"/>
              <w:jc w:val="both"/>
              <w:rPr>
                <w:sz w:val="24"/>
                <w:szCs w:val="24"/>
                <w:highlight w:val="green"/>
              </w:rPr>
            </w:pPr>
            <w:r w:rsidRPr="008E3A08">
              <w:rPr>
                <w:sz w:val="24"/>
                <w:szCs w:val="24"/>
                <w:highlight w:val="green"/>
              </w:rPr>
              <w:t>Примечания</w:t>
            </w:r>
          </w:p>
        </w:tc>
      </w:tr>
      <w:tr w:rsidR="00510B6F" w:rsidRPr="008E3A08" w:rsidTr="00271675">
        <w:trPr>
          <w:trHeight w:val="284"/>
        </w:trPr>
        <w:tc>
          <w:tcPr>
            <w:tcW w:w="578" w:type="dxa"/>
          </w:tcPr>
          <w:p w:rsidR="00510B6F" w:rsidRPr="008E3A08" w:rsidRDefault="00510B6F" w:rsidP="00271675">
            <w:pPr>
              <w:pStyle w:val="af3"/>
              <w:numPr>
                <w:ilvl w:val="0"/>
                <w:numId w:val="19"/>
              </w:numPr>
              <w:tabs>
                <w:tab w:val="left" w:pos="567"/>
                <w:tab w:val="left" w:pos="1985"/>
              </w:tabs>
              <w:ind w:left="0" w:right="34"/>
              <w:rPr>
                <w:highlight w:val="green"/>
              </w:rPr>
            </w:pPr>
          </w:p>
        </w:tc>
        <w:tc>
          <w:tcPr>
            <w:tcW w:w="4384" w:type="dxa"/>
          </w:tcPr>
          <w:p w:rsidR="00510B6F" w:rsidRPr="008E3A08" w:rsidRDefault="00510B6F" w:rsidP="00271675">
            <w:pPr>
              <w:pStyle w:val="af3"/>
              <w:tabs>
                <w:tab w:val="left" w:pos="567"/>
                <w:tab w:val="left" w:pos="1985"/>
              </w:tabs>
              <w:spacing w:before="0" w:after="0"/>
              <w:ind w:left="0" w:right="34"/>
              <w:rPr>
                <w:highlight w:val="green"/>
              </w:rPr>
            </w:pPr>
          </w:p>
        </w:tc>
        <w:tc>
          <w:tcPr>
            <w:tcW w:w="737" w:type="dxa"/>
          </w:tcPr>
          <w:p w:rsidR="00510B6F" w:rsidRPr="008E3A08" w:rsidRDefault="00510B6F" w:rsidP="00271675">
            <w:pPr>
              <w:pStyle w:val="af3"/>
              <w:tabs>
                <w:tab w:val="left" w:pos="567"/>
                <w:tab w:val="left" w:pos="1985"/>
              </w:tabs>
              <w:spacing w:before="0" w:after="0"/>
              <w:ind w:left="0" w:right="34"/>
              <w:rPr>
                <w:highlight w:val="green"/>
              </w:rPr>
            </w:pPr>
          </w:p>
        </w:tc>
        <w:tc>
          <w:tcPr>
            <w:tcW w:w="1134" w:type="dxa"/>
          </w:tcPr>
          <w:p w:rsidR="00510B6F" w:rsidRPr="008E3A08" w:rsidRDefault="00510B6F" w:rsidP="00271675">
            <w:pPr>
              <w:pStyle w:val="af3"/>
              <w:tabs>
                <w:tab w:val="left" w:pos="567"/>
                <w:tab w:val="left" w:pos="1985"/>
              </w:tabs>
              <w:spacing w:before="0" w:after="0"/>
              <w:ind w:left="0" w:right="34"/>
              <w:rPr>
                <w:highlight w:val="green"/>
              </w:rPr>
            </w:pPr>
          </w:p>
        </w:tc>
        <w:tc>
          <w:tcPr>
            <w:tcW w:w="1927" w:type="dxa"/>
          </w:tcPr>
          <w:p w:rsidR="00510B6F" w:rsidRPr="008E3A08" w:rsidRDefault="00510B6F" w:rsidP="00271675">
            <w:pPr>
              <w:pStyle w:val="af3"/>
              <w:tabs>
                <w:tab w:val="left" w:pos="567"/>
                <w:tab w:val="left" w:pos="1985"/>
              </w:tabs>
              <w:spacing w:before="0" w:after="0"/>
              <w:ind w:left="0" w:right="34"/>
              <w:rPr>
                <w:highlight w:val="green"/>
              </w:rPr>
            </w:pPr>
          </w:p>
        </w:tc>
        <w:tc>
          <w:tcPr>
            <w:tcW w:w="1617" w:type="dxa"/>
          </w:tcPr>
          <w:p w:rsidR="00510B6F" w:rsidRPr="008E3A08" w:rsidRDefault="00510B6F" w:rsidP="00271675">
            <w:pPr>
              <w:pStyle w:val="af3"/>
              <w:tabs>
                <w:tab w:val="left" w:pos="567"/>
                <w:tab w:val="left" w:pos="1985"/>
              </w:tabs>
              <w:spacing w:before="0" w:after="0"/>
              <w:ind w:left="0" w:right="34"/>
              <w:jc w:val="right"/>
              <w:rPr>
                <w:highlight w:val="green"/>
              </w:rPr>
            </w:pPr>
          </w:p>
        </w:tc>
        <w:tc>
          <w:tcPr>
            <w:tcW w:w="1843" w:type="dxa"/>
          </w:tcPr>
          <w:p w:rsidR="00510B6F" w:rsidRPr="008E3A08" w:rsidRDefault="00510B6F" w:rsidP="00271675">
            <w:pPr>
              <w:pStyle w:val="af3"/>
              <w:tabs>
                <w:tab w:val="left" w:pos="567"/>
                <w:tab w:val="left" w:pos="1985"/>
              </w:tabs>
              <w:spacing w:before="0" w:after="0"/>
              <w:ind w:left="0" w:right="34"/>
              <w:rPr>
                <w:highlight w:val="green"/>
              </w:rPr>
            </w:pPr>
          </w:p>
        </w:tc>
        <w:tc>
          <w:tcPr>
            <w:tcW w:w="1558" w:type="dxa"/>
          </w:tcPr>
          <w:p w:rsidR="00510B6F" w:rsidRPr="008E3A08" w:rsidRDefault="00510B6F" w:rsidP="00271675">
            <w:pPr>
              <w:pStyle w:val="af3"/>
              <w:tabs>
                <w:tab w:val="left" w:pos="567"/>
                <w:tab w:val="left" w:pos="1985"/>
              </w:tabs>
              <w:spacing w:before="0" w:after="0"/>
              <w:ind w:left="0" w:right="34"/>
              <w:rPr>
                <w:highlight w:val="green"/>
              </w:rPr>
            </w:pPr>
          </w:p>
        </w:tc>
        <w:tc>
          <w:tcPr>
            <w:tcW w:w="1673" w:type="dxa"/>
          </w:tcPr>
          <w:p w:rsidR="00510B6F" w:rsidRPr="008E3A08" w:rsidRDefault="00510B6F" w:rsidP="00271675">
            <w:pPr>
              <w:pStyle w:val="af3"/>
              <w:tabs>
                <w:tab w:val="left" w:pos="567"/>
                <w:tab w:val="left" w:pos="1985"/>
              </w:tabs>
              <w:spacing w:before="0" w:after="0"/>
              <w:ind w:left="0" w:right="34"/>
              <w:rPr>
                <w:highlight w:val="green"/>
              </w:rPr>
            </w:pPr>
          </w:p>
        </w:tc>
      </w:tr>
      <w:tr w:rsidR="00510B6F" w:rsidRPr="008E3A08" w:rsidTr="00271675">
        <w:trPr>
          <w:trHeight w:val="284"/>
        </w:trPr>
        <w:tc>
          <w:tcPr>
            <w:tcW w:w="578" w:type="dxa"/>
          </w:tcPr>
          <w:p w:rsidR="00510B6F" w:rsidRPr="008E3A08" w:rsidRDefault="00510B6F" w:rsidP="00271675">
            <w:pPr>
              <w:pStyle w:val="af3"/>
              <w:numPr>
                <w:ilvl w:val="0"/>
                <w:numId w:val="19"/>
              </w:numPr>
              <w:tabs>
                <w:tab w:val="left" w:pos="567"/>
                <w:tab w:val="left" w:pos="1985"/>
              </w:tabs>
              <w:ind w:left="0" w:right="34"/>
              <w:rPr>
                <w:highlight w:val="green"/>
              </w:rPr>
            </w:pPr>
          </w:p>
        </w:tc>
        <w:tc>
          <w:tcPr>
            <w:tcW w:w="4384" w:type="dxa"/>
          </w:tcPr>
          <w:p w:rsidR="00510B6F" w:rsidRPr="008E3A08" w:rsidRDefault="00510B6F" w:rsidP="00271675">
            <w:pPr>
              <w:pStyle w:val="af3"/>
              <w:tabs>
                <w:tab w:val="left" w:pos="567"/>
                <w:tab w:val="left" w:pos="1985"/>
              </w:tabs>
              <w:spacing w:before="0" w:after="0"/>
              <w:ind w:left="0" w:right="34"/>
              <w:rPr>
                <w:highlight w:val="green"/>
              </w:rPr>
            </w:pPr>
          </w:p>
        </w:tc>
        <w:tc>
          <w:tcPr>
            <w:tcW w:w="737" w:type="dxa"/>
          </w:tcPr>
          <w:p w:rsidR="00510B6F" w:rsidRPr="008E3A08" w:rsidRDefault="00510B6F" w:rsidP="00271675">
            <w:pPr>
              <w:pStyle w:val="af3"/>
              <w:tabs>
                <w:tab w:val="left" w:pos="567"/>
                <w:tab w:val="left" w:pos="1985"/>
              </w:tabs>
              <w:spacing w:before="0" w:after="0"/>
              <w:ind w:left="0" w:right="34"/>
              <w:rPr>
                <w:highlight w:val="green"/>
              </w:rPr>
            </w:pPr>
          </w:p>
        </w:tc>
        <w:tc>
          <w:tcPr>
            <w:tcW w:w="1134" w:type="dxa"/>
          </w:tcPr>
          <w:p w:rsidR="00510B6F" w:rsidRPr="008E3A08" w:rsidRDefault="00510B6F" w:rsidP="00271675">
            <w:pPr>
              <w:pStyle w:val="af3"/>
              <w:tabs>
                <w:tab w:val="left" w:pos="567"/>
                <w:tab w:val="left" w:pos="1985"/>
              </w:tabs>
              <w:spacing w:before="0" w:after="0"/>
              <w:ind w:left="0" w:right="34"/>
              <w:rPr>
                <w:highlight w:val="green"/>
              </w:rPr>
            </w:pPr>
          </w:p>
        </w:tc>
        <w:tc>
          <w:tcPr>
            <w:tcW w:w="1927" w:type="dxa"/>
          </w:tcPr>
          <w:p w:rsidR="00510B6F" w:rsidRPr="008E3A08" w:rsidRDefault="00510B6F" w:rsidP="00271675">
            <w:pPr>
              <w:pStyle w:val="af3"/>
              <w:tabs>
                <w:tab w:val="left" w:pos="567"/>
                <w:tab w:val="left" w:pos="1985"/>
              </w:tabs>
              <w:spacing w:before="0" w:after="0"/>
              <w:ind w:left="0" w:right="34"/>
              <w:rPr>
                <w:highlight w:val="green"/>
              </w:rPr>
            </w:pPr>
          </w:p>
        </w:tc>
        <w:tc>
          <w:tcPr>
            <w:tcW w:w="1617" w:type="dxa"/>
          </w:tcPr>
          <w:p w:rsidR="00510B6F" w:rsidRPr="008E3A08" w:rsidRDefault="00510B6F" w:rsidP="00271675">
            <w:pPr>
              <w:pStyle w:val="af3"/>
              <w:tabs>
                <w:tab w:val="left" w:pos="567"/>
                <w:tab w:val="left" w:pos="1985"/>
              </w:tabs>
              <w:spacing w:before="0" w:after="0"/>
              <w:ind w:left="0" w:right="34"/>
              <w:jc w:val="right"/>
              <w:rPr>
                <w:highlight w:val="green"/>
              </w:rPr>
            </w:pPr>
          </w:p>
        </w:tc>
        <w:tc>
          <w:tcPr>
            <w:tcW w:w="1843" w:type="dxa"/>
          </w:tcPr>
          <w:p w:rsidR="00510B6F" w:rsidRPr="008E3A08" w:rsidRDefault="00510B6F" w:rsidP="00271675">
            <w:pPr>
              <w:pStyle w:val="af3"/>
              <w:tabs>
                <w:tab w:val="left" w:pos="567"/>
                <w:tab w:val="left" w:pos="1985"/>
              </w:tabs>
              <w:spacing w:before="0" w:after="0"/>
              <w:ind w:left="0" w:right="34"/>
              <w:rPr>
                <w:highlight w:val="green"/>
              </w:rPr>
            </w:pPr>
          </w:p>
        </w:tc>
        <w:tc>
          <w:tcPr>
            <w:tcW w:w="1558" w:type="dxa"/>
          </w:tcPr>
          <w:p w:rsidR="00510B6F" w:rsidRPr="008E3A08" w:rsidRDefault="00510B6F" w:rsidP="00271675">
            <w:pPr>
              <w:pStyle w:val="af3"/>
              <w:tabs>
                <w:tab w:val="left" w:pos="567"/>
                <w:tab w:val="left" w:pos="1985"/>
              </w:tabs>
              <w:spacing w:before="0" w:after="0"/>
              <w:ind w:left="0" w:right="34"/>
              <w:rPr>
                <w:highlight w:val="green"/>
              </w:rPr>
            </w:pPr>
          </w:p>
        </w:tc>
        <w:tc>
          <w:tcPr>
            <w:tcW w:w="1673" w:type="dxa"/>
          </w:tcPr>
          <w:p w:rsidR="00510B6F" w:rsidRPr="008E3A08" w:rsidRDefault="00510B6F" w:rsidP="00271675">
            <w:pPr>
              <w:pStyle w:val="af3"/>
              <w:tabs>
                <w:tab w:val="left" w:pos="567"/>
                <w:tab w:val="left" w:pos="1985"/>
              </w:tabs>
              <w:spacing w:before="0" w:after="0"/>
              <w:ind w:left="0" w:right="34"/>
              <w:rPr>
                <w:highlight w:val="green"/>
              </w:rPr>
            </w:pPr>
          </w:p>
        </w:tc>
      </w:tr>
      <w:tr w:rsidR="00510B6F" w:rsidRPr="008E3A08" w:rsidTr="00271675">
        <w:trPr>
          <w:trHeight w:val="284"/>
        </w:trPr>
        <w:tc>
          <w:tcPr>
            <w:tcW w:w="578" w:type="dxa"/>
          </w:tcPr>
          <w:p w:rsidR="00510B6F" w:rsidRPr="008E3A08" w:rsidRDefault="00510B6F" w:rsidP="00271675">
            <w:pPr>
              <w:pStyle w:val="af3"/>
              <w:numPr>
                <w:ilvl w:val="0"/>
                <w:numId w:val="19"/>
              </w:numPr>
              <w:tabs>
                <w:tab w:val="left" w:pos="567"/>
                <w:tab w:val="left" w:pos="1985"/>
              </w:tabs>
              <w:ind w:left="0" w:right="34"/>
              <w:rPr>
                <w:highlight w:val="green"/>
              </w:rPr>
            </w:pPr>
          </w:p>
        </w:tc>
        <w:tc>
          <w:tcPr>
            <w:tcW w:w="4384" w:type="dxa"/>
          </w:tcPr>
          <w:p w:rsidR="00510B6F" w:rsidRPr="008E3A08" w:rsidRDefault="00510B6F" w:rsidP="00271675">
            <w:pPr>
              <w:pStyle w:val="af3"/>
              <w:tabs>
                <w:tab w:val="left" w:pos="567"/>
                <w:tab w:val="left" w:pos="1985"/>
              </w:tabs>
              <w:spacing w:before="0" w:after="0"/>
              <w:ind w:left="0" w:right="34"/>
              <w:rPr>
                <w:highlight w:val="green"/>
              </w:rPr>
            </w:pPr>
          </w:p>
        </w:tc>
        <w:tc>
          <w:tcPr>
            <w:tcW w:w="737" w:type="dxa"/>
          </w:tcPr>
          <w:p w:rsidR="00510B6F" w:rsidRPr="008E3A08" w:rsidRDefault="00510B6F" w:rsidP="00271675">
            <w:pPr>
              <w:pStyle w:val="af3"/>
              <w:tabs>
                <w:tab w:val="left" w:pos="567"/>
                <w:tab w:val="left" w:pos="1985"/>
              </w:tabs>
              <w:spacing w:before="0" w:after="0"/>
              <w:ind w:left="0" w:right="34"/>
              <w:rPr>
                <w:highlight w:val="green"/>
              </w:rPr>
            </w:pPr>
          </w:p>
        </w:tc>
        <w:tc>
          <w:tcPr>
            <w:tcW w:w="1134" w:type="dxa"/>
          </w:tcPr>
          <w:p w:rsidR="00510B6F" w:rsidRPr="008E3A08" w:rsidRDefault="00510B6F" w:rsidP="00271675">
            <w:pPr>
              <w:pStyle w:val="af3"/>
              <w:tabs>
                <w:tab w:val="left" w:pos="567"/>
                <w:tab w:val="left" w:pos="1985"/>
              </w:tabs>
              <w:spacing w:before="0" w:after="0"/>
              <w:ind w:left="0" w:right="34"/>
              <w:rPr>
                <w:highlight w:val="green"/>
              </w:rPr>
            </w:pPr>
          </w:p>
        </w:tc>
        <w:tc>
          <w:tcPr>
            <w:tcW w:w="1927" w:type="dxa"/>
          </w:tcPr>
          <w:p w:rsidR="00510B6F" w:rsidRPr="008E3A08" w:rsidRDefault="00510B6F" w:rsidP="00271675">
            <w:pPr>
              <w:pStyle w:val="af3"/>
              <w:tabs>
                <w:tab w:val="left" w:pos="567"/>
                <w:tab w:val="left" w:pos="1985"/>
              </w:tabs>
              <w:spacing w:before="0" w:after="0"/>
              <w:ind w:left="0" w:right="34"/>
              <w:rPr>
                <w:highlight w:val="green"/>
              </w:rPr>
            </w:pPr>
          </w:p>
        </w:tc>
        <w:tc>
          <w:tcPr>
            <w:tcW w:w="1617" w:type="dxa"/>
          </w:tcPr>
          <w:p w:rsidR="00510B6F" w:rsidRPr="008E3A08" w:rsidRDefault="00510B6F" w:rsidP="00271675">
            <w:pPr>
              <w:pStyle w:val="af3"/>
              <w:tabs>
                <w:tab w:val="left" w:pos="567"/>
                <w:tab w:val="left" w:pos="1985"/>
              </w:tabs>
              <w:spacing w:before="0" w:after="0"/>
              <w:ind w:left="0" w:right="34"/>
              <w:jc w:val="right"/>
              <w:rPr>
                <w:highlight w:val="green"/>
              </w:rPr>
            </w:pPr>
          </w:p>
        </w:tc>
        <w:tc>
          <w:tcPr>
            <w:tcW w:w="1843" w:type="dxa"/>
          </w:tcPr>
          <w:p w:rsidR="00510B6F" w:rsidRPr="008E3A08" w:rsidRDefault="00510B6F" w:rsidP="00271675">
            <w:pPr>
              <w:pStyle w:val="af3"/>
              <w:tabs>
                <w:tab w:val="left" w:pos="567"/>
                <w:tab w:val="left" w:pos="1985"/>
              </w:tabs>
              <w:spacing w:before="0" w:after="0"/>
              <w:ind w:left="0" w:right="34"/>
              <w:rPr>
                <w:highlight w:val="green"/>
              </w:rPr>
            </w:pPr>
          </w:p>
        </w:tc>
        <w:tc>
          <w:tcPr>
            <w:tcW w:w="1558" w:type="dxa"/>
          </w:tcPr>
          <w:p w:rsidR="00510B6F" w:rsidRPr="008E3A08" w:rsidRDefault="00510B6F" w:rsidP="00271675">
            <w:pPr>
              <w:pStyle w:val="af3"/>
              <w:tabs>
                <w:tab w:val="left" w:pos="567"/>
                <w:tab w:val="left" w:pos="1985"/>
              </w:tabs>
              <w:spacing w:before="0" w:after="0"/>
              <w:ind w:left="0" w:right="34"/>
              <w:rPr>
                <w:highlight w:val="green"/>
              </w:rPr>
            </w:pPr>
          </w:p>
        </w:tc>
        <w:tc>
          <w:tcPr>
            <w:tcW w:w="1673" w:type="dxa"/>
          </w:tcPr>
          <w:p w:rsidR="00510B6F" w:rsidRPr="008E3A08" w:rsidRDefault="00510B6F" w:rsidP="00271675">
            <w:pPr>
              <w:pStyle w:val="af3"/>
              <w:tabs>
                <w:tab w:val="left" w:pos="567"/>
                <w:tab w:val="left" w:pos="1985"/>
              </w:tabs>
              <w:spacing w:before="0" w:after="0"/>
              <w:ind w:left="0" w:right="34"/>
              <w:rPr>
                <w:highlight w:val="green"/>
              </w:rPr>
            </w:pPr>
          </w:p>
        </w:tc>
      </w:tr>
      <w:tr w:rsidR="00510B6F" w:rsidRPr="008E3A08" w:rsidTr="00271675">
        <w:trPr>
          <w:trHeight w:val="284"/>
        </w:trPr>
        <w:tc>
          <w:tcPr>
            <w:tcW w:w="10377" w:type="dxa"/>
            <w:gridSpan w:val="6"/>
          </w:tcPr>
          <w:p w:rsidR="00510B6F" w:rsidRPr="008E3A08" w:rsidRDefault="00510B6F" w:rsidP="00271675">
            <w:pPr>
              <w:pStyle w:val="af3"/>
              <w:tabs>
                <w:tab w:val="left" w:pos="567"/>
                <w:tab w:val="left" w:pos="1985"/>
              </w:tabs>
              <w:spacing w:before="0" w:after="0"/>
              <w:ind w:left="0" w:right="34"/>
              <w:rPr>
                <w:b/>
                <w:highlight w:val="green"/>
              </w:rPr>
            </w:pPr>
            <w:r w:rsidRPr="008E3A08">
              <w:rPr>
                <w:b/>
                <w:highlight w:val="green"/>
              </w:rPr>
              <w:t>ИТОГО без НДС, руб.</w:t>
            </w:r>
          </w:p>
        </w:tc>
        <w:tc>
          <w:tcPr>
            <w:tcW w:w="1843" w:type="dxa"/>
          </w:tcPr>
          <w:p w:rsidR="00510B6F" w:rsidRPr="008E3A08" w:rsidRDefault="00510B6F" w:rsidP="00271675">
            <w:pPr>
              <w:pStyle w:val="af3"/>
              <w:tabs>
                <w:tab w:val="left" w:pos="567"/>
                <w:tab w:val="left" w:pos="1985"/>
              </w:tabs>
              <w:spacing w:before="0" w:after="0"/>
              <w:ind w:left="0" w:right="34"/>
              <w:jc w:val="center"/>
              <w:rPr>
                <w:b/>
                <w:highlight w:val="green"/>
              </w:rPr>
            </w:pPr>
          </w:p>
        </w:tc>
        <w:tc>
          <w:tcPr>
            <w:tcW w:w="1558" w:type="dxa"/>
          </w:tcPr>
          <w:p w:rsidR="00510B6F" w:rsidRPr="008E3A08" w:rsidRDefault="00510B6F" w:rsidP="00271675">
            <w:pPr>
              <w:pStyle w:val="af3"/>
              <w:tabs>
                <w:tab w:val="left" w:pos="567"/>
                <w:tab w:val="left" w:pos="1985"/>
              </w:tabs>
              <w:spacing w:before="0" w:after="0"/>
              <w:ind w:left="0" w:right="34"/>
              <w:jc w:val="center"/>
              <w:rPr>
                <w:b/>
                <w:highlight w:val="green"/>
              </w:rPr>
            </w:pPr>
            <w:r w:rsidRPr="008E3A08">
              <w:rPr>
                <w:b/>
                <w:highlight w:val="green"/>
              </w:rPr>
              <w:t>х</w:t>
            </w:r>
          </w:p>
        </w:tc>
        <w:tc>
          <w:tcPr>
            <w:tcW w:w="1673" w:type="dxa"/>
          </w:tcPr>
          <w:p w:rsidR="00510B6F" w:rsidRPr="008E3A08" w:rsidRDefault="00510B6F" w:rsidP="00271675">
            <w:pPr>
              <w:pStyle w:val="af3"/>
              <w:tabs>
                <w:tab w:val="left" w:pos="567"/>
                <w:tab w:val="left" w:pos="1985"/>
              </w:tabs>
              <w:spacing w:before="0" w:after="0"/>
              <w:ind w:left="0" w:right="34"/>
              <w:jc w:val="center"/>
              <w:rPr>
                <w:b/>
                <w:highlight w:val="green"/>
              </w:rPr>
            </w:pPr>
          </w:p>
        </w:tc>
      </w:tr>
      <w:tr w:rsidR="00510B6F" w:rsidRPr="008E3A08" w:rsidTr="00271675">
        <w:trPr>
          <w:trHeight w:val="284"/>
        </w:trPr>
        <w:tc>
          <w:tcPr>
            <w:tcW w:w="10377" w:type="dxa"/>
            <w:gridSpan w:val="6"/>
          </w:tcPr>
          <w:p w:rsidR="00510B6F" w:rsidRPr="008E3A08" w:rsidRDefault="00510B6F" w:rsidP="00271675">
            <w:pPr>
              <w:pStyle w:val="af3"/>
              <w:tabs>
                <w:tab w:val="left" w:pos="567"/>
                <w:tab w:val="left" w:pos="1985"/>
              </w:tabs>
              <w:spacing w:before="0" w:after="0"/>
              <w:ind w:left="0" w:right="34"/>
              <w:rPr>
                <w:b/>
                <w:highlight w:val="green"/>
              </w:rPr>
            </w:pPr>
            <w:r w:rsidRPr="008E3A08">
              <w:rPr>
                <w:b/>
                <w:highlight w:val="green"/>
              </w:rPr>
              <w:t xml:space="preserve">ИТОГО с </w:t>
            </w:r>
            <w:r>
              <w:rPr>
                <w:b/>
                <w:highlight w:val="green"/>
              </w:rPr>
              <w:t xml:space="preserve">учетом </w:t>
            </w:r>
            <w:r w:rsidRPr="008E3A08">
              <w:rPr>
                <w:b/>
                <w:highlight w:val="green"/>
              </w:rPr>
              <w:t>НДС, руб.</w:t>
            </w:r>
          </w:p>
        </w:tc>
        <w:tc>
          <w:tcPr>
            <w:tcW w:w="1843" w:type="dxa"/>
          </w:tcPr>
          <w:p w:rsidR="00510B6F" w:rsidRPr="008E3A08" w:rsidRDefault="00510B6F" w:rsidP="00271675">
            <w:pPr>
              <w:pStyle w:val="af3"/>
              <w:tabs>
                <w:tab w:val="left" w:pos="567"/>
                <w:tab w:val="left" w:pos="1985"/>
              </w:tabs>
              <w:spacing w:before="0" w:after="0"/>
              <w:ind w:left="0" w:right="34"/>
              <w:jc w:val="center"/>
              <w:rPr>
                <w:b/>
                <w:highlight w:val="green"/>
              </w:rPr>
            </w:pPr>
            <w:r w:rsidRPr="008E3A08">
              <w:rPr>
                <w:b/>
                <w:highlight w:val="green"/>
              </w:rPr>
              <w:t>х</w:t>
            </w:r>
          </w:p>
        </w:tc>
        <w:tc>
          <w:tcPr>
            <w:tcW w:w="1558" w:type="dxa"/>
          </w:tcPr>
          <w:p w:rsidR="00510B6F" w:rsidRPr="008E3A08" w:rsidRDefault="00510B6F" w:rsidP="00271675">
            <w:pPr>
              <w:pStyle w:val="af3"/>
              <w:tabs>
                <w:tab w:val="left" w:pos="567"/>
                <w:tab w:val="left" w:pos="1985"/>
              </w:tabs>
              <w:spacing w:before="0" w:after="0"/>
              <w:ind w:left="0" w:right="34"/>
              <w:jc w:val="center"/>
              <w:rPr>
                <w:b/>
                <w:highlight w:val="green"/>
              </w:rPr>
            </w:pPr>
          </w:p>
        </w:tc>
        <w:tc>
          <w:tcPr>
            <w:tcW w:w="1673" w:type="dxa"/>
          </w:tcPr>
          <w:p w:rsidR="00510B6F" w:rsidRPr="008E3A08" w:rsidRDefault="00510B6F" w:rsidP="00271675">
            <w:pPr>
              <w:pStyle w:val="af3"/>
              <w:tabs>
                <w:tab w:val="left" w:pos="567"/>
                <w:tab w:val="left" w:pos="1985"/>
              </w:tabs>
              <w:spacing w:before="0" w:after="0"/>
              <w:ind w:left="0" w:right="34"/>
              <w:jc w:val="center"/>
              <w:rPr>
                <w:b/>
                <w:highlight w:val="green"/>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8" w:name="_Toc188453053"/>
      <w:r w:rsidRPr="008415E0">
        <w:rPr>
          <w:b/>
          <w:color w:val="000000"/>
          <w:spacing w:val="36"/>
          <w:sz w:val="24"/>
          <w:szCs w:val="24"/>
        </w:rPr>
        <w:lastRenderedPageBreak/>
        <w:t>начало формы</w:t>
      </w:r>
    </w:p>
    <w:bookmarkEnd w:id="138"/>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B6763D" w:rsidRDefault="00887B85" w:rsidP="00887B85">
      <w:pPr>
        <w:tabs>
          <w:tab w:val="left" w:pos="14601"/>
        </w:tabs>
        <w:spacing w:line="240" w:lineRule="auto"/>
        <w:ind w:right="1386" w:firstLine="0"/>
        <w:jc w:val="right"/>
        <w:rPr>
          <w:color w:val="000000"/>
          <w:sz w:val="24"/>
          <w:szCs w:val="24"/>
          <w:highlight w:val="magenta"/>
        </w:rPr>
      </w:pPr>
      <w:r w:rsidRPr="00887B85">
        <w:rPr>
          <w:color w:val="000000"/>
          <w:sz w:val="24"/>
          <w:szCs w:val="24"/>
        </w:rPr>
        <w:t xml:space="preserve">Приложение </w:t>
      </w:r>
      <w:r w:rsidR="006451A0"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B6763D">
        <w:rPr>
          <w:color w:val="000000"/>
          <w:sz w:val="24"/>
          <w:szCs w:val="24"/>
          <w:highlight w:val="magenta"/>
        </w:rPr>
        <w:t>от «____»_____________ г. №__________</w:t>
      </w:r>
    </w:p>
    <w:p w:rsidR="00887B85" w:rsidRPr="00B6763D" w:rsidRDefault="00887B85" w:rsidP="00887B85">
      <w:pPr>
        <w:tabs>
          <w:tab w:val="left" w:pos="567"/>
          <w:tab w:val="left" w:pos="1985"/>
          <w:tab w:val="left" w:pos="14601"/>
        </w:tabs>
        <w:ind w:right="1245" w:firstLine="0"/>
        <w:jc w:val="center"/>
        <w:rPr>
          <w:b/>
          <w:sz w:val="24"/>
          <w:szCs w:val="24"/>
          <w:highlight w:val="magenta"/>
        </w:rPr>
      </w:pPr>
      <w:r w:rsidRPr="00B6763D">
        <w:rPr>
          <w:b/>
          <w:sz w:val="24"/>
          <w:szCs w:val="24"/>
          <w:highlight w:val="magenta"/>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B6763D">
        <w:rPr>
          <w:b/>
          <w:sz w:val="24"/>
          <w:szCs w:val="24"/>
          <w:highlight w:val="magenta"/>
        </w:rPr>
        <w:t>ки</w:t>
      </w:r>
    </w:p>
    <w:p w:rsidR="00887B85" w:rsidRPr="00B6763D" w:rsidRDefault="00887B85" w:rsidP="00887B85">
      <w:pPr>
        <w:tabs>
          <w:tab w:val="left" w:pos="567"/>
          <w:tab w:val="left" w:pos="1985"/>
        </w:tabs>
        <w:ind w:right="34" w:firstLine="0"/>
        <w:rPr>
          <w:sz w:val="24"/>
          <w:szCs w:val="24"/>
          <w:highlight w:val="magenta"/>
        </w:rPr>
      </w:pPr>
      <w:r w:rsidRPr="00B6763D">
        <w:rPr>
          <w:sz w:val="24"/>
          <w:szCs w:val="24"/>
          <w:highlight w:val="magenta"/>
        </w:rPr>
        <w:t>Наименование и адрес Участника: _______________________</w:t>
      </w:r>
    </w:p>
    <w:p w:rsidR="00887B85" w:rsidRPr="00B6763D" w:rsidRDefault="00887B85" w:rsidP="00887B85">
      <w:pPr>
        <w:tabs>
          <w:tab w:val="left" w:pos="567"/>
          <w:tab w:val="left" w:pos="1985"/>
        </w:tabs>
        <w:ind w:right="34" w:firstLine="0"/>
        <w:rPr>
          <w:sz w:val="24"/>
          <w:szCs w:val="24"/>
          <w:highlight w:val="magenta"/>
        </w:rPr>
      </w:pPr>
      <w:r w:rsidRPr="00B6763D">
        <w:rPr>
          <w:sz w:val="24"/>
          <w:szCs w:val="24"/>
          <w:highlight w:val="magenta"/>
        </w:rPr>
        <w:t xml:space="preserve">Право заключения </w:t>
      </w:r>
      <w:r w:rsidR="00025ACE">
        <w:rPr>
          <w:sz w:val="24"/>
          <w:szCs w:val="24"/>
          <w:highlight w:val="magenta"/>
        </w:rPr>
        <w:t>Договора</w:t>
      </w:r>
      <w:r w:rsidRPr="00B6763D">
        <w:rPr>
          <w:sz w:val="24"/>
          <w:szCs w:val="24"/>
          <w:highlight w:val="magenta"/>
        </w:rPr>
        <w:t xml:space="preserve"> на _____________________________________________________ </w:t>
      </w:r>
    </w:p>
    <w:p w:rsidR="00887B85" w:rsidRPr="00B6763D" w:rsidRDefault="00887B85" w:rsidP="00887B85">
      <w:pPr>
        <w:tabs>
          <w:tab w:val="left" w:pos="567"/>
          <w:tab w:val="left" w:pos="1985"/>
        </w:tabs>
        <w:ind w:right="34" w:firstLine="0"/>
        <w:rPr>
          <w:sz w:val="24"/>
          <w:szCs w:val="24"/>
          <w:highlight w:val="magenta"/>
          <w:vertAlign w:val="superscript"/>
        </w:rPr>
      </w:pPr>
      <w:r w:rsidRPr="00B6763D">
        <w:rPr>
          <w:sz w:val="24"/>
          <w:szCs w:val="24"/>
          <w:highlight w:val="magenta"/>
          <w:vertAlign w:val="superscript"/>
        </w:rPr>
        <w:t xml:space="preserve">                                                                                                                            (указывается предмет закупки)</w:t>
      </w:r>
    </w:p>
    <w:p w:rsidR="00C406DE" w:rsidRPr="007319B4" w:rsidRDefault="00C406DE" w:rsidP="00C406DE">
      <w:pPr>
        <w:tabs>
          <w:tab w:val="left" w:pos="567"/>
          <w:tab w:val="left" w:pos="1985"/>
        </w:tabs>
        <w:ind w:right="34" w:firstLine="0"/>
        <w:rPr>
          <w:rStyle w:val="afff2"/>
          <w:highlight w:val="magenta"/>
        </w:rPr>
      </w:pPr>
      <w:r w:rsidRPr="007319B4">
        <w:rPr>
          <w:rStyle w:val="afff2"/>
          <w:highlight w:val="magenta"/>
        </w:rPr>
        <w:t xml:space="preserve"> [Если требования по подтверждению национального режима </w:t>
      </w:r>
      <w:r w:rsidRPr="00BD710F">
        <w:rPr>
          <w:rStyle w:val="afff2"/>
          <w:highlight w:val="yellow"/>
        </w:rPr>
        <w:t xml:space="preserve">к закупаемой продукции </w:t>
      </w:r>
      <w:r w:rsidRPr="007319B4">
        <w:rPr>
          <w:rStyle w:val="afff2"/>
          <w:highlight w:val="magenta"/>
        </w:rPr>
        <w:t>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7319B4" w:rsidTr="00FB011B">
        <w:trPr>
          <w:trHeight w:val="1022"/>
        </w:trPr>
        <w:tc>
          <w:tcPr>
            <w:tcW w:w="565" w:type="dxa"/>
            <w:vAlign w:val="center"/>
          </w:tcPr>
          <w:p w:rsidR="00C406DE" w:rsidRPr="007319B4" w:rsidRDefault="00C406DE" w:rsidP="00FB011B">
            <w:pPr>
              <w:tabs>
                <w:tab w:val="left" w:pos="567"/>
                <w:tab w:val="left" w:pos="1985"/>
              </w:tabs>
              <w:ind w:left="-28" w:right="14" w:firstLine="0"/>
              <w:jc w:val="center"/>
              <w:rPr>
                <w:b/>
                <w:sz w:val="22"/>
                <w:szCs w:val="22"/>
                <w:highlight w:val="magenta"/>
              </w:rPr>
            </w:pPr>
            <w:r w:rsidRPr="007319B4">
              <w:rPr>
                <w:b/>
                <w:sz w:val="22"/>
                <w:szCs w:val="22"/>
                <w:highlight w:val="magenta"/>
              </w:rPr>
              <w:t>№ п/п</w:t>
            </w:r>
          </w:p>
        </w:tc>
        <w:tc>
          <w:tcPr>
            <w:tcW w:w="1953" w:type="dxa"/>
            <w:vAlign w:val="center"/>
          </w:tcPr>
          <w:p w:rsidR="00C406DE" w:rsidRPr="007319B4" w:rsidRDefault="00C406DE" w:rsidP="00FB011B">
            <w:pPr>
              <w:pStyle w:val="af0"/>
              <w:tabs>
                <w:tab w:val="left" w:pos="567"/>
                <w:tab w:val="left" w:pos="1985"/>
              </w:tabs>
              <w:spacing w:before="0" w:after="0"/>
              <w:ind w:left="-28" w:right="14"/>
              <w:jc w:val="center"/>
              <w:rPr>
                <w:b/>
                <w:highlight w:val="magenta"/>
              </w:rPr>
            </w:pPr>
            <w:r w:rsidRPr="007319B4">
              <w:rPr>
                <w:b/>
                <w:bCs/>
                <w:highlight w:val="magenta"/>
              </w:rPr>
              <w:t>Наименование продукции, тип, марка</w:t>
            </w:r>
          </w:p>
        </w:tc>
        <w:tc>
          <w:tcPr>
            <w:tcW w:w="1985" w:type="dxa"/>
            <w:vAlign w:val="center"/>
          </w:tcPr>
          <w:p w:rsidR="00C406DE" w:rsidRPr="007319B4" w:rsidRDefault="00C406DE" w:rsidP="00FB011B">
            <w:pPr>
              <w:pStyle w:val="af0"/>
              <w:tabs>
                <w:tab w:val="left" w:pos="567"/>
                <w:tab w:val="left" w:pos="1985"/>
              </w:tabs>
              <w:spacing w:before="0" w:after="0"/>
              <w:ind w:left="-28" w:right="14"/>
              <w:jc w:val="center"/>
              <w:rPr>
                <w:b/>
                <w:highlight w:val="magenta"/>
              </w:rPr>
            </w:pPr>
            <w:r w:rsidRPr="007319B4">
              <w:rPr>
                <w:b/>
                <w:highlight w:val="magenta"/>
              </w:rPr>
              <w:t>ОКПД2 предлагаемого к поставке товара</w:t>
            </w:r>
          </w:p>
        </w:tc>
        <w:tc>
          <w:tcPr>
            <w:tcW w:w="1842" w:type="dxa"/>
            <w:vAlign w:val="center"/>
          </w:tcPr>
          <w:p w:rsidR="00C406DE" w:rsidRPr="007319B4" w:rsidRDefault="00C406DE" w:rsidP="00FB011B">
            <w:pPr>
              <w:pStyle w:val="af0"/>
              <w:tabs>
                <w:tab w:val="left" w:pos="567"/>
                <w:tab w:val="left" w:pos="1985"/>
              </w:tabs>
              <w:spacing w:before="0" w:after="0"/>
              <w:ind w:left="-28" w:right="14"/>
              <w:jc w:val="center"/>
              <w:rPr>
                <w:b/>
                <w:highlight w:val="magenta"/>
              </w:rPr>
            </w:pPr>
            <w:r w:rsidRPr="007319B4">
              <w:rPr>
                <w:b/>
                <w:highlight w:val="magenta"/>
              </w:rPr>
              <w:t>Страна происхождения</w:t>
            </w:r>
          </w:p>
        </w:tc>
        <w:tc>
          <w:tcPr>
            <w:tcW w:w="2268" w:type="dxa"/>
            <w:vAlign w:val="center"/>
          </w:tcPr>
          <w:p w:rsidR="00C406DE" w:rsidRPr="007319B4" w:rsidRDefault="00C406DE" w:rsidP="00BC426C">
            <w:pPr>
              <w:pStyle w:val="af0"/>
              <w:tabs>
                <w:tab w:val="left" w:pos="567"/>
                <w:tab w:val="left" w:pos="1985"/>
              </w:tabs>
              <w:spacing w:before="0" w:after="0"/>
              <w:ind w:left="-28" w:right="14"/>
              <w:jc w:val="center"/>
              <w:rPr>
                <w:b/>
                <w:highlight w:val="magenta"/>
              </w:rPr>
            </w:pPr>
            <w:r w:rsidRPr="007319B4">
              <w:rPr>
                <w:b/>
                <w:highlight w:val="magenta"/>
              </w:rPr>
              <w:t>Номер реестровой записи</w:t>
            </w:r>
          </w:p>
        </w:tc>
        <w:tc>
          <w:tcPr>
            <w:tcW w:w="1701" w:type="dxa"/>
            <w:vAlign w:val="center"/>
          </w:tcPr>
          <w:p w:rsidR="00C406DE" w:rsidRPr="007319B4" w:rsidRDefault="00C406DE" w:rsidP="00FB011B">
            <w:pPr>
              <w:pStyle w:val="af0"/>
              <w:tabs>
                <w:tab w:val="left" w:pos="567"/>
                <w:tab w:val="left" w:pos="1985"/>
              </w:tabs>
              <w:spacing w:before="0" w:after="0"/>
              <w:ind w:left="-28" w:right="14"/>
              <w:jc w:val="center"/>
              <w:rPr>
                <w:b/>
                <w:highlight w:val="magenta"/>
              </w:rPr>
            </w:pPr>
            <w:r w:rsidRPr="007319B4">
              <w:rPr>
                <w:b/>
                <w:highlight w:val="magenta"/>
              </w:rPr>
              <w:t>Наименование реестра*</w:t>
            </w:r>
          </w:p>
        </w:tc>
        <w:tc>
          <w:tcPr>
            <w:tcW w:w="3402" w:type="dxa"/>
            <w:vAlign w:val="center"/>
          </w:tcPr>
          <w:p w:rsidR="00C406DE" w:rsidRPr="007319B4" w:rsidRDefault="00C406DE" w:rsidP="00FB011B">
            <w:pPr>
              <w:pStyle w:val="af0"/>
              <w:tabs>
                <w:tab w:val="left" w:pos="567"/>
                <w:tab w:val="left" w:pos="1985"/>
              </w:tabs>
              <w:spacing w:before="0" w:after="0"/>
              <w:ind w:left="-28" w:right="14"/>
              <w:jc w:val="center"/>
              <w:rPr>
                <w:b/>
                <w:highlight w:val="magenta"/>
              </w:rPr>
            </w:pPr>
            <w:r w:rsidRPr="007319B4">
              <w:rPr>
                <w:b/>
                <w:highlight w:val="magenta"/>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7319B4" w:rsidRDefault="00C406DE" w:rsidP="00FB011B">
            <w:pPr>
              <w:pStyle w:val="af0"/>
              <w:tabs>
                <w:tab w:val="left" w:pos="567"/>
                <w:tab w:val="left" w:pos="1985"/>
              </w:tabs>
              <w:spacing w:before="0" w:after="0"/>
              <w:ind w:left="-28" w:right="14"/>
              <w:jc w:val="center"/>
              <w:rPr>
                <w:b/>
                <w:highlight w:val="magenta"/>
              </w:rPr>
            </w:pPr>
            <w:r w:rsidRPr="007319B4">
              <w:rPr>
                <w:b/>
                <w:highlight w:val="magenta"/>
              </w:rPr>
              <w:t>Примечание</w:t>
            </w:r>
          </w:p>
        </w:tc>
      </w:tr>
      <w:tr w:rsidR="00C406DE" w:rsidRPr="007319B4" w:rsidTr="00FB011B">
        <w:trPr>
          <w:trHeight w:val="256"/>
        </w:trPr>
        <w:tc>
          <w:tcPr>
            <w:tcW w:w="565" w:type="dxa"/>
            <w:vAlign w:val="center"/>
          </w:tcPr>
          <w:p w:rsidR="00C406DE" w:rsidRPr="007319B4" w:rsidRDefault="00C406DE" w:rsidP="00FB011B">
            <w:pPr>
              <w:pStyle w:val="af3"/>
              <w:tabs>
                <w:tab w:val="left" w:pos="567"/>
                <w:tab w:val="left" w:pos="1985"/>
              </w:tabs>
              <w:spacing w:before="0" w:after="0"/>
              <w:ind w:left="0" w:right="34"/>
              <w:rPr>
                <w:highlight w:val="magenta"/>
              </w:rPr>
            </w:pPr>
            <w:r w:rsidRPr="007319B4">
              <w:rPr>
                <w:highlight w:val="magenta"/>
              </w:rPr>
              <w:t>1</w:t>
            </w:r>
          </w:p>
        </w:tc>
        <w:tc>
          <w:tcPr>
            <w:tcW w:w="1953"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985"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842"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2268" w:type="dxa"/>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701" w:type="dxa"/>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3402" w:type="dxa"/>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701"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r>
      <w:tr w:rsidR="00C406DE" w:rsidRPr="007319B4" w:rsidTr="00FB011B">
        <w:trPr>
          <w:trHeight w:val="256"/>
        </w:trPr>
        <w:tc>
          <w:tcPr>
            <w:tcW w:w="565" w:type="dxa"/>
            <w:vAlign w:val="center"/>
          </w:tcPr>
          <w:p w:rsidR="00C406DE" w:rsidRPr="007319B4" w:rsidRDefault="00C406DE" w:rsidP="00FB011B">
            <w:pPr>
              <w:pStyle w:val="af3"/>
              <w:tabs>
                <w:tab w:val="left" w:pos="567"/>
                <w:tab w:val="left" w:pos="1985"/>
              </w:tabs>
              <w:spacing w:before="0" w:after="0"/>
              <w:ind w:left="0" w:right="34"/>
              <w:rPr>
                <w:highlight w:val="magenta"/>
              </w:rPr>
            </w:pPr>
            <w:r w:rsidRPr="007319B4">
              <w:rPr>
                <w:highlight w:val="magenta"/>
              </w:rPr>
              <w:t>2</w:t>
            </w:r>
          </w:p>
        </w:tc>
        <w:tc>
          <w:tcPr>
            <w:tcW w:w="1953"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985"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842"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2268" w:type="dxa"/>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701" w:type="dxa"/>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3402" w:type="dxa"/>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701"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r>
      <w:tr w:rsidR="00C406DE" w:rsidRPr="007319B4" w:rsidTr="00FB011B">
        <w:trPr>
          <w:trHeight w:val="256"/>
        </w:trPr>
        <w:tc>
          <w:tcPr>
            <w:tcW w:w="565" w:type="dxa"/>
            <w:vAlign w:val="center"/>
          </w:tcPr>
          <w:p w:rsidR="00C406DE" w:rsidRPr="007319B4" w:rsidRDefault="00C406DE" w:rsidP="00FB011B">
            <w:pPr>
              <w:pStyle w:val="af3"/>
              <w:tabs>
                <w:tab w:val="left" w:pos="567"/>
                <w:tab w:val="left" w:pos="1985"/>
              </w:tabs>
              <w:spacing w:before="0" w:after="0"/>
              <w:ind w:left="0" w:right="34"/>
              <w:rPr>
                <w:highlight w:val="magenta"/>
              </w:rPr>
            </w:pPr>
            <w:r w:rsidRPr="007319B4">
              <w:rPr>
                <w:highlight w:val="magenta"/>
              </w:rPr>
              <w:t>3</w:t>
            </w:r>
          </w:p>
        </w:tc>
        <w:tc>
          <w:tcPr>
            <w:tcW w:w="1953"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985"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842"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2268" w:type="dxa"/>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701" w:type="dxa"/>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3402" w:type="dxa"/>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701"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r>
      <w:tr w:rsidR="00C406DE" w:rsidRPr="007319B4" w:rsidTr="00FB011B">
        <w:trPr>
          <w:trHeight w:val="256"/>
        </w:trPr>
        <w:tc>
          <w:tcPr>
            <w:tcW w:w="565"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r w:rsidRPr="007319B4">
              <w:rPr>
                <w:highlight w:val="magenta"/>
              </w:rPr>
              <w:t>…</w:t>
            </w:r>
          </w:p>
        </w:tc>
        <w:tc>
          <w:tcPr>
            <w:tcW w:w="1953"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985"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842"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2268" w:type="dxa"/>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701" w:type="dxa"/>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3402" w:type="dxa"/>
          </w:tcPr>
          <w:p w:rsidR="00C406DE" w:rsidRPr="007319B4" w:rsidRDefault="00C406DE" w:rsidP="00FB011B">
            <w:pPr>
              <w:pStyle w:val="af3"/>
              <w:tabs>
                <w:tab w:val="left" w:pos="567"/>
                <w:tab w:val="left" w:pos="1985"/>
              </w:tabs>
              <w:spacing w:before="0" w:after="0"/>
              <w:ind w:left="0" w:right="34"/>
              <w:jc w:val="center"/>
              <w:rPr>
                <w:highlight w:val="magenta"/>
              </w:rPr>
            </w:pPr>
          </w:p>
        </w:tc>
        <w:tc>
          <w:tcPr>
            <w:tcW w:w="1701" w:type="dxa"/>
            <w:vAlign w:val="center"/>
          </w:tcPr>
          <w:p w:rsidR="00C406DE" w:rsidRPr="007319B4" w:rsidRDefault="00C406DE" w:rsidP="00FB011B">
            <w:pPr>
              <w:pStyle w:val="af3"/>
              <w:tabs>
                <w:tab w:val="left" w:pos="567"/>
                <w:tab w:val="left" w:pos="1985"/>
              </w:tabs>
              <w:spacing w:before="0" w:after="0"/>
              <w:ind w:left="0" w:right="34"/>
              <w:jc w:val="center"/>
              <w:rPr>
                <w:highlight w:val="magenta"/>
              </w:rPr>
            </w:pPr>
          </w:p>
        </w:tc>
      </w:tr>
    </w:tbl>
    <w:p w:rsidR="00C406DE" w:rsidRDefault="00C406DE" w:rsidP="00C406DE">
      <w:pPr>
        <w:tabs>
          <w:tab w:val="left" w:pos="567"/>
          <w:tab w:val="left" w:pos="1985"/>
        </w:tabs>
        <w:ind w:right="34" w:firstLine="0"/>
        <w:rPr>
          <w:szCs w:val="24"/>
          <w:highlight w:val="magenta"/>
        </w:rPr>
      </w:pPr>
    </w:p>
    <w:p w:rsidR="00BC426C" w:rsidRPr="007319B4" w:rsidRDefault="00BC426C" w:rsidP="00C406DE">
      <w:pPr>
        <w:tabs>
          <w:tab w:val="left" w:pos="567"/>
          <w:tab w:val="left" w:pos="1985"/>
        </w:tabs>
        <w:ind w:right="34" w:firstLine="0"/>
        <w:rPr>
          <w:szCs w:val="24"/>
          <w:highlight w:val="magenta"/>
        </w:rPr>
      </w:pPr>
    </w:p>
    <w:p w:rsidR="00C406DE" w:rsidRPr="007319B4" w:rsidRDefault="00C406DE" w:rsidP="00C406DE">
      <w:pPr>
        <w:tabs>
          <w:tab w:val="left" w:pos="567"/>
          <w:tab w:val="left" w:pos="1985"/>
        </w:tabs>
        <w:ind w:right="34" w:firstLine="0"/>
        <w:rPr>
          <w:rStyle w:val="afff2"/>
          <w:highlight w:val="magenta"/>
        </w:rPr>
      </w:pPr>
      <w:r w:rsidRPr="007319B4">
        <w:rPr>
          <w:rStyle w:val="afff2"/>
          <w:highlight w:val="magenta"/>
        </w:rPr>
        <w:t xml:space="preserve">[Если требования по подтверждению национального режима </w:t>
      </w:r>
      <w:r w:rsidRPr="00BD710F">
        <w:rPr>
          <w:rStyle w:val="afff2"/>
          <w:highlight w:val="yellow"/>
        </w:rPr>
        <w:t xml:space="preserve">к закупаемой продукции </w:t>
      </w:r>
      <w:r w:rsidRPr="007319B4">
        <w:rPr>
          <w:rStyle w:val="afff2"/>
          <w:highlight w:val="magenta"/>
        </w:rPr>
        <w:t>НЕ УСТАНОВЛЕНЫ - указывается:]</w:t>
      </w:r>
    </w:p>
    <w:p w:rsidR="00C406DE" w:rsidRPr="00FA0B53" w:rsidRDefault="00C406DE" w:rsidP="00C406DE">
      <w:pPr>
        <w:tabs>
          <w:tab w:val="left" w:pos="567"/>
          <w:tab w:val="left" w:pos="1985"/>
        </w:tabs>
        <w:ind w:right="34" w:firstLine="0"/>
        <w:rPr>
          <w:szCs w:val="24"/>
          <w:highlight w:val="magenta"/>
        </w:rPr>
      </w:pPr>
      <w:r w:rsidRPr="007319B4">
        <w:rPr>
          <w:szCs w:val="24"/>
          <w:highlight w:val="magenta"/>
        </w:rPr>
        <w:t xml:space="preserve">Требования по подтверждению </w:t>
      </w:r>
      <w:r w:rsidRPr="00FA0B53">
        <w:rPr>
          <w:szCs w:val="24"/>
          <w:highlight w:val="magenta"/>
        </w:rPr>
        <w:t xml:space="preserve">национального режима </w:t>
      </w:r>
      <w:r w:rsidRPr="00FC22AF">
        <w:rPr>
          <w:szCs w:val="24"/>
          <w:highlight w:val="yellow"/>
        </w:rPr>
        <w:t xml:space="preserve">к закупаемой продукции </w:t>
      </w:r>
      <w:r w:rsidRPr="00FA0B53">
        <w:rPr>
          <w:szCs w:val="24"/>
          <w:highlight w:val="magenta"/>
        </w:rPr>
        <w:t>НЕ УСТАНОВЛЕНЫ</w:t>
      </w:r>
      <w:r w:rsidRPr="007319B4">
        <w:rPr>
          <w:szCs w:val="24"/>
          <w:highlight w:val="magenta"/>
        </w:rPr>
        <w:t>.</w:t>
      </w:r>
    </w:p>
    <w:p w:rsidR="00887B85" w:rsidRPr="00B6763D" w:rsidRDefault="00887B85" w:rsidP="00C015C4">
      <w:pPr>
        <w:tabs>
          <w:tab w:val="left" w:pos="567"/>
          <w:tab w:val="left" w:pos="1985"/>
        </w:tabs>
        <w:spacing w:line="240" w:lineRule="auto"/>
        <w:ind w:right="11451" w:firstLine="0"/>
        <w:rPr>
          <w:sz w:val="24"/>
          <w:szCs w:val="24"/>
          <w:highlight w:val="magenta"/>
        </w:rPr>
      </w:pPr>
      <w:r w:rsidRPr="00B6763D">
        <w:rPr>
          <w:sz w:val="24"/>
          <w:szCs w:val="24"/>
          <w:highlight w:val="magenta"/>
        </w:rPr>
        <w:t>____________________________________</w:t>
      </w:r>
    </w:p>
    <w:p w:rsidR="00887B85" w:rsidRPr="00B6763D" w:rsidRDefault="00887B85" w:rsidP="00C015C4">
      <w:pPr>
        <w:tabs>
          <w:tab w:val="left" w:pos="567"/>
          <w:tab w:val="left" w:pos="1985"/>
        </w:tabs>
        <w:spacing w:line="240" w:lineRule="auto"/>
        <w:ind w:right="11451" w:firstLine="0"/>
        <w:jc w:val="center"/>
        <w:rPr>
          <w:sz w:val="24"/>
          <w:szCs w:val="24"/>
          <w:highlight w:val="magenta"/>
          <w:vertAlign w:val="superscript"/>
        </w:rPr>
      </w:pPr>
      <w:r w:rsidRPr="00B6763D">
        <w:rPr>
          <w:sz w:val="24"/>
          <w:szCs w:val="24"/>
          <w:highlight w:val="magenta"/>
          <w:vertAlign w:val="superscript"/>
        </w:rPr>
        <w:t>(подпись, М.П.)</w:t>
      </w:r>
    </w:p>
    <w:p w:rsidR="00887B85" w:rsidRPr="00B6763D" w:rsidRDefault="00887B85" w:rsidP="00C015C4">
      <w:pPr>
        <w:tabs>
          <w:tab w:val="left" w:pos="567"/>
          <w:tab w:val="left" w:pos="1985"/>
        </w:tabs>
        <w:spacing w:line="240" w:lineRule="auto"/>
        <w:ind w:right="11451" w:firstLine="0"/>
        <w:rPr>
          <w:sz w:val="24"/>
          <w:szCs w:val="24"/>
          <w:highlight w:val="magenta"/>
        </w:rPr>
      </w:pPr>
      <w:r w:rsidRPr="00B6763D">
        <w:rPr>
          <w:sz w:val="24"/>
          <w:szCs w:val="24"/>
          <w:highlight w:val="magenta"/>
        </w:rPr>
        <w:t>____________________________________</w:t>
      </w:r>
    </w:p>
    <w:p w:rsidR="00887B85" w:rsidRPr="00B6763D" w:rsidRDefault="00887B85" w:rsidP="00C015C4">
      <w:pPr>
        <w:tabs>
          <w:tab w:val="left" w:pos="567"/>
          <w:tab w:val="left" w:pos="1985"/>
        </w:tabs>
        <w:spacing w:line="240" w:lineRule="auto"/>
        <w:ind w:right="11451" w:firstLine="0"/>
        <w:jc w:val="center"/>
        <w:rPr>
          <w:sz w:val="24"/>
          <w:szCs w:val="24"/>
          <w:highlight w:val="magenta"/>
          <w:vertAlign w:val="superscript"/>
        </w:rPr>
      </w:pPr>
      <w:r w:rsidRPr="00B6763D">
        <w:rPr>
          <w:sz w:val="24"/>
          <w:szCs w:val="24"/>
          <w:highlight w:val="magenta"/>
          <w:vertAlign w:val="superscript"/>
        </w:rPr>
        <w:t>(фамилия, имя, отчество подписавшего, должность)</w:t>
      </w:r>
    </w:p>
    <w:p w:rsidR="00887B85" w:rsidRPr="00B6763D"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highlight w:val="magenta"/>
        </w:rPr>
      </w:pPr>
      <w:r w:rsidRPr="00B6763D">
        <w:rPr>
          <w:b/>
          <w:spacing w:val="36"/>
          <w:sz w:val="24"/>
          <w:szCs w:val="24"/>
          <w:highlight w:val="magenta"/>
        </w:rPr>
        <w:t>конец формы</w:t>
      </w:r>
    </w:p>
    <w:p w:rsidR="00887B85" w:rsidRPr="00B6763D" w:rsidRDefault="00887B85" w:rsidP="00337ECF">
      <w:pPr>
        <w:tabs>
          <w:tab w:val="left" w:pos="567"/>
          <w:tab w:val="left" w:pos="1985"/>
        </w:tabs>
        <w:spacing w:line="240" w:lineRule="auto"/>
        <w:ind w:right="34" w:firstLine="0"/>
        <w:jc w:val="left"/>
        <w:rPr>
          <w:b/>
          <w:i/>
          <w:sz w:val="24"/>
          <w:szCs w:val="24"/>
          <w:highlight w:val="magenta"/>
        </w:rPr>
      </w:pPr>
      <w:r w:rsidRPr="00B6763D">
        <w:rPr>
          <w:b/>
          <w:szCs w:val="24"/>
          <w:highlight w:val="magenta"/>
        </w:rPr>
        <w:lastRenderedPageBreak/>
        <w:br w:type="page"/>
      </w:r>
      <w:r w:rsidRPr="00B6763D">
        <w:rPr>
          <w:b/>
          <w:i/>
          <w:sz w:val="24"/>
          <w:szCs w:val="24"/>
          <w:highlight w:val="magenta"/>
        </w:rPr>
        <w:lastRenderedPageBreak/>
        <w:t>Инструкции по заполнению</w:t>
      </w:r>
    </w:p>
    <w:p w:rsidR="00887B85" w:rsidRPr="00B6763D" w:rsidRDefault="00887B85" w:rsidP="00442193">
      <w:pPr>
        <w:pStyle w:val="af9"/>
        <w:widowControl w:val="0"/>
        <w:numPr>
          <w:ilvl w:val="3"/>
          <w:numId w:val="38"/>
        </w:numPr>
        <w:tabs>
          <w:tab w:val="left" w:pos="567"/>
          <w:tab w:val="left" w:pos="1985"/>
        </w:tabs>
        <w:spacing w:line="240" w:lineRule="auto"/>
        <w:ind w:left="1134" w:right="34"/>
        <w:rPr>
          <w:sz w:val="24"/>
          <w:szCs w:val="24"/>
          <w:highlight w:val="magenta"/>
        </w:rPr>
      </w:pPr>
      <w:r w:rsidRPr="00B6763D">
        <w:rPr>
          <w:sz w:val="24"/>
          <w:szCs w:val="24"/>
          <w:highlight w:val="magenta"/>
        </w:rPr>
        <w:t>Участник указывает свое фирменное наименование (в т.ч. организационно-правовую форму) и свой адрес.</w:t>
      </w:r>
    </w:p>
    <w:p w:rsidR="00887B85" w:rsidRPr="00B6763D" w:rsidRDefault="00887B85" w:rsidP="00442193">
      <w:pPr>
        <w:pStyle w:val="af9"/>
        <w:widowControl w:val="0"/>
        <w:numPr>
          <w:ilvl w:val="3"/>
          <w:numId w:val="38"/>
        </w:numPr>
        <w:tabs>
          <w:tab w:val="left" w:pos="567"/>
          <w:tab w:val="left" w:pos="1985"/>
        </w:tabs>
        <w:spacing w:line="240" w:lineRule="auto"/>
        <w:ind w:left="1134" w:right="819"/>
        <w:rPr>
          <w:sz w:val="24"/>
          <w:szCs w:val="24"/>
          <w:highlight w:val="magenta"/>
        </w:rPr>
      </w:pPr>
      <w:r w:rsidRPr="00B6763D">
        <w:rPr>
          <w:sz w:val="24"/>
          <w:szCs w:val="24"/>
          <w:highlight w:val="magenta"/>
          <w:lang w:val="ru-RU"/>
        </w:rPr>
        <w:t>Указывается предмет закупки.</w:t>
      </w:r>
    </w:p>
    <w:p w:rsidR="00887B85" w:rsidRPr="00573770" w:rsidRDefault="00887B85" w:rsidP="00442193">
      <w:pPr>
        <w:pStyle w:val="af9"/>
        <w:widowControl w:val="0"/>
        <w:numPr>
          <w:ilvl w:val="3"/>
          <w:numId w:val="38"/>
        </w:numPr>
        <w:tabs>
          <w:tab w:val="left" w:pos="567"/>
          <w:tab w:val="left" w:pos="1985"/>
        </w:tabs>
        <w:spacing w:line="240" w:lineRule="auto"/>
        <w:ind w:left="1134" w:right="819"/>
        <w:rPr>
          <w:sz w:val="24"/>
          <w:szCs w:val="24"/>
          <w:highlight w:val="magenta"/>
        </w:rPr>
      </w:pPr>
      <w:r w:rsidRPr="00B6763D">
        <w:rPr>
          <w:sz w:val="24"/>
          <w:szCs w:val="24"/>
          <w:highlight w:val="magenta"/>
          <w:lang w:val="ru-RU"/>
        </w:rPr>
        <w:t xml:space="preserve">Справка об информации и документах, подтверждающих страну происхождения товара для предоставления национального режима при </w:t>
      </w:r>
      <w:r w:rsidRPr="00C406DE">
        <w:rPr>
          <w:sz w:val="24"/>
          <w:szCs w:val="24"/>
          <w:highlight w:val="magenta"/>
          <w:lang w:val="ru-RU"/>
        </w:rPr>
        <w:t>осуществлении закуп</w:t>
      </w:r>
      <w:r w:rsidR="00FD33CA" w:rsidRPr="00C406DE">
        <w:rPr>
          <w:sz w:val="24"/>
          <w:szCs w:val="24"/>
          <w:highlight w:val="magenta"/>
          <w:lang w:val="ru-RU"/>
        </w:rPr>
        <w:t>ки</w:t>
      </w:r>
      <w:r w:rsidRPr="00C406DE">
        <w:rPr>
          <w:sz w:val="24"/>
          <w:szCs w:val="24"/>
          <w:highlight w:val="magenta"/>
        </w:rPr>
        <w:t xml:space="preserve"> подготавливается на основании Технического(их) задания(й) (</w:t>
      </w:r>
      <w:r w:rsidRPr="00C406DE">
        <w:rPr>
          <w:sz w:val="24"/>
          <w:szCs w:val="24"/>
          <w:highlight w:val="magenta"/>
          <w:lang w:val="ru-RU"/>
        </w:rPr>
        <w:t xml:space="preserve">часть </w:t>
      </w:r>
      <w:r w:rsidRPr="00C406DE">
        <w:rPr>
          <w:sz w:val="24"/>
          <w:szCs w:val="24"/>
          <w:highlight w:val="magenta"/>
          <w:lang w:val="en-US"/>
        </w:rPr>
        <w:t>II</w:t>
      </w:r>
      <w:r w:rsidRPr="00C406DE">
        <w:rPr>
          <w:sz w:val="24"/>
          <w:szCs w:val="24"/>
          <w:highlight w:val="magenta"/>
        </w:rPr>
        <w:t xml:space="preserve">. «ТЕХНИЧЕСКАЯ ЧАСТЬ») и </w:t>
      </w:r>
      <w:r w:rsidR="00FD33CA" w:rsidRPr="00C406DE">
        <w:rPr>
          <w:b/>
          <w:sz w:val="24"/>
          <w:szCs w:val="24"/>
          <w:highlight w:val="magenta"/>
        </w:rPr>
        <w:t>Техническо</w:t>
      </w:r>
      <w:r w:rsidR="00FD33CA" w:rsidRPr="00C406DE">
        <w:rPr>
          <w:b/>
          <w:sz w:val="24"/>
          <w:szCs w:val="24"/>
          <w:highlight w:val="magenta"/>
          <w:lang w:val="ru-RU"/>
        </w:rPr>
        <w:t>го</w:t>
      </w:r>
      <w:r w:rsidR="00FD33CA" w:rsidRPr="00C406DE">
        <w:rPr>
          <w:b/>
          <w:sz w:val="24"/>
          <w:szCs w:val="24"/>
          <w:highlight w:val="magenta"/>
        </w:rPr>
        <w:t xml:space="preserve"> предложени</w:t>
      </w:r>
      <w:r w:rsidR="00FD33CA" w:rsidRPr="00C406DE">
        <w:rPr>
          <w:b/>
          <w:sz w:val="24"/>
          <w:szCs w:val="24"/>
          <w:highlight w:val="magenta"/>
          <w:lang w:val="ru-RU"/>
        </w:rPr>
        <w:t>я</w:t>
      </w:r>
      <w:r w:rsidR="00FD33CA" w:rsidRPr="00C406DE">
        <w:rPr>
          <w:b/>
          <w:sz w:val="24"/>
          <w:szCs w:val="24"/>
          <w:highlight w:val="magenta"/>
        </w:rPr>
        <w:t xml:space="preserve"> на выполнение работ</w:t>
      </w:r>
      <w:r w:rsidRPr="00C406DE">
        <w:rPr>
          <w:sz w:val="24"/>
          <w:szCs w:val="24"/>
          <w:highlight w:val="magenta"/>
        </w:rPr>
        <w:t>.</w:t>
      </w:r>
      <w:r w:rsidRPr="00C406DE">
        <w:rPr>
          <w:sz w:val="24"/>
          <w:szCs w:val="24"/>
          <w:highlight w:val="magenta"/>
          <w:lang w:val="ru-RU"/>
        </w:rPr>
        <w:t xml:space="preserve"> </w:t>
      </w:r>
      <w:r w:rsidRPr="00C406DE">
        <w:rPr>
          <w:sz w:val="24"/>
          <w:szCs w:val="24"/>
          <w:highlight w:val="magenta"/>
        </w:rPr>
        <w:t xml:space="preserve">Если в </w:t>
      </w:r>
      <w:r w:rsidR="00FD33CA" w:rsidRPr="00C406DE">
        <w:rPr>
          <w:b/>
          <w:sz w:val="24"/>
          <w:szCs w:val="24"/>
          <w:highlight w:val="magenta"/>
        </w:rPr>
        <w:t>Техническо</w:t>
      </w:r>
      <w:r w:rsidR="00FD33CA" w:rsidRPr="00C406DE">
        <w:rPr>
          <w:b/>
          <w:sz w:val="24"/>
          <w:szCs w:val="24"/>
          <w:highlight w:val="magenta"/>
          <w:lang w:val="ru-RU"/>
        </w:rPr>
        <w:t>м</w:t>
      </w:r>
      <w:r w:rsidR="00FD33CA" w:rsidRPr="00C406DE">
        <w:rPr>
          <w:b/>
          <w:sz w:val="24"/>
          <w:szCs w:val="24"/>
          <w:highlight w:val="magenta"/>
        </w:rPr>
        <w:t xml:space="preserve"> предложени</w:t>
      </w:r>
      <w:r w:rsidR="00FD33CA" w:rsidRPr="00C406DE">
        <w:rPr>
          <w:b/>
          <w:sz w:val="24"/>
          <w:szCs w:val="24"/>
          <w:highlight w:val="magenta"/>
          <w:lang w:val="ru-RU"/>
        </w:rPr>
        <w:t>и</w:t>
      </w:r>
      <w:r w:rsidR="00FD33CA" w:rsidRPr="00C406DE">
        <w:rPr>
          <w:b/>
          <w:sz w:val="24"/>
          <w:szCs w:val="24"/>
          <w:highlight w:val="magenta"/>
        </w:rPr>
        <w:t xml:space="preserve"> на выполнение работ</w:t>
      </w:r>
      <w:r w:rsidR="00FD33CA" w:rsidRPr="00C406DE">
        <w:rPr>
          <w:sz w:val="24"/>
          <w:szCs w:val="24"/>
          <w:highlight w:val="magenta"/>
        </w:rPr>
        <w:t xml:space="preserve"> </w:t>
      </w:r>
      <w:r w:rsidRPr="00C406DE">
        <w:rPr>
          <w:sz w:val="24"/>
          <w:szCs w:val="24"/>
          <w:highlight w:val="magenta"/>
        </w:rPr>
        <w:t xml:space="preserve">и </w:t>
      </w:r>
      <w:r w:rsidRPr="00C406DE">
        <w:rPr>
          <w:sz w:val="24"/>
          <w:szCs w:val="24"/>
          <w:highlight w:val="magenta"/>
          <w:lang w:val="ru-RU"/>
        </w:rPr>
        <w:t xml:space="preserve">Справке об информации и документах, подтверждающих страну происхождения товара для предоставления национального режима при осуществлении </w:t>
      </w:r>
      <w:r w:rsidRPr="00573770">
        <w:rPr>
          <w:sz w:val="24"/>
          <w:szCs w:val="24"/>
          <w:highlight w:val="magenta"/>
          <w:lang w:val="ru-RU"/>
        </w:rPr>
        <w:t>закуп</w:t>
      </w:r>
      <w:r w:rsidR="00FD33CA" w:rsidRPr="00573770">
        <w:rPr>
          <w:sz w:val="24"/>
          <w:szCs w:val="24"/>
          <w:highlight w:val="magenta"/>
          <w:lang w:val="ru-RU"/>
        </w:rPr>
        <w:t>ки</w:t>
      </w:r>
      <w:r w:rsidRPr="00573770">
        <w:rPr>
          <w:sz w:val="24"/>
          <w:szCs w:val="24"/>
          <w:highlight w:val="magenta"/>
        </w:rPr>
        <w:t xml:space="preserve"> указана различная </w:t>
      </w:r>
      <w:r w:rsidRPr="00573770">
        <w:rPr>
          <w:sz w:val="24"/>
          <w:szCs w:val="24"/>
          <w:highlight w:val="magenta"/>
          <w:lang w:val="ru-RU"/>
        </w:rPr>
        <w:t>информация</w:t>
      </w:r>
      <w:r w:rsidRPr="00573770">
        <w:rPr>
          <w:sz w:val="24"/>
          <w:szCs w:val="24"/>
          <w:highlight w:val="magenta"/>
        </w:rPr>
        <w:t xml:space="preserve"> (тип-марка предлагаемой к поставке</w:t>
      </w:r>
      <w:r w:rsidRPr="00573770">
        <w:rPr>
          <w:sz w:val="24"/>
          <w:szCs w:val="24"/>
          <w:highlight w:val="magenta"/>
          <w:lang w:val="ru-RU"/>
        </w:rPr>
        <w:t xml:space="preserve"> продукции</w:t>
      </w:r>
      <w:r w:rsidRPr="00573770">
        <w:rPr>
          <w:sz w:val="24"/>
          <w:szCs w:val="24"/>
          <w:highlight w:val="magenta"/>
        </w:rPr>
        <w:t>) – такая Заявка будет отклонена</w:t>
      </w:r>
      <w:r w:rsidRPr="00573770">
        <w:rPr>
          <w:sz w:val="24"/>
          <w:szCs w:val="24"/>
          <w:highlight w:val="magenta"/>
          <w:lang w:val="ru-RU"/>
        </w:rPr>
        <w:t>.</w:t>
      </w:r>
    </w:p>
    <w:p w:rsidR="00F94A34" w:rsidRPr="00573770" w:rsidRDefault="00C406DE" w:rsidP="00442193">
      <w:pPr>
        <w:pStyle w:val="af9"/>
        <w:widowControl w:val="0"/>
        <w:numPr>
          <w:ilvl w:val="3"/>
          <w:numId w:val="38"/>
        </w:numPr>
        <w:tabs>
          <w:tab w:val="left" w:pos="567"/>
          <w:tab w:val="left" w:pos="1985"/>
        </w:tabs>
        <w:spacing w:line="240" w:lineRule="auto"/>
        <w:ind w:left="1134" w:right="819"/>
        <w:rPr>
          <w:sz w:val="24"/>
          <w:szCs w:val="24"/>
          <w:highlight w:val="magenta"/>
          <w:lang w:val="ru-RU"/>
        </w:rPr>
      </w:pPr>
      <w:r w:rsidRPr="00573770">
        <w:rPr>
          <w:sz w:val="24"/>
          <w:szCs w:val="24"/>
          <w:highlight w:val="magenta"/>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573770">
        <w:rPr>
          <w:sz w:val="24"/>
          <w:szCs w:val="24"/>
          <w:highlight w:val="magenta"/>
          <w:lang w:val="ru-RU"/>
        </w:rPr>
        <w:t>.</w:t>
      </w:r>
    </w:p>
    <w:p w:rsidR="00887B85" w:rsidRPr="00573770" w:rsidRDefault="00887B85" w:rsidP="00442193">
      <w:pPr>
        <w:pStyle w:val="af9"/>
        <w:widowControl w:val="0"/>
        <w:numPr>
          <w:ilvl w:val="3"/>
          <w:numId w:val="38"/>
        </w:numPr>
        <w:tabs>
          <w:tab w:val="left" w:pos="567"/>
          <w:tab w:val="left" w:pos="1985"/>
        </w:tabs>
        <w:spacing w:line="240" w:lineRule="auto"/>
        <w:ind w:left="1134" w:right="819"/>
        <w:rPr>
          <w:sz w:val="24"/>
          <w:szCs w:val="24"/>
          <w:highlight w:val="magenta"/>
        </w:rPr>
      </w:pPr>
      <w:r w:rsidRPr="00573770">
        <w:rPr>
          <w:sz w:val="24"/>
          <w:szCs w:val="24"/>
          <w:highlight w:val="magenta"/>
          <w:lang w:val="ru-RU"/>
        </w:rPr>
        <w:t xml:space="preserve">В Справке указывается </w:t>
      </w:r>
      <w:r w:rsidRPr="00573770">
        <w:rPr>
          <w:sz w:val="24"/>
          <w:szCs w:val="24"/>
          <w:highlight w:val="magenta"/>
        </w:rPr>
        <w:t xml:space="preserve">информация и </w:t>
      </w:r>
      <w:r w:rsidRPr="00573770">
        <w:rPr>
          <w:sz w:val="24"/>
          <w:szCs w:val="24"/>
          <w:highlight w:val="magenta"/>
          <w:lang w:val="ru-RU"/>
        </w:rPr>
        <w:t xml:space="preserve">описание </w:t>
      </w:r>
      <w:r w:rsidRPr="00573770">
        <w:rPr>
          <w:sz w:val="24"/>
          <w:szCs w:val="24"/>
          <w:highlight w:val="magenta"/>
        </w:rPr>
        <w:t>документ</w:t>
      </w:r>
      <w:r w:rsidRPr="00573770">
        <w:rPr>
          <w:sz w:val="24"/>
          <w:szCs w:val="24"/>
          <w:highlight w:val="magenta"/>
          <w:lang w:val="ru-RU"/>
        </w:rPr>
        <w:t>ов**</w:t>
      </w:r>
      <w:r w:rsidRPr="00573770">
        <w:rPr>
          <w:sz w:val="24"/>
          <w:szCs w:val="24"/>
          <w:highlight w:val="magenta"/>
        </w:rPr>
        <w:t>, определенны</w:t>
      </w:r>
      <w:r w:rsidRPr="00573770">
        <w:rPr>
          <w:sz w:val="24"/>
          <w:szCs w:val="24"/>
          <w:highlight w:val="magenta"/>
          <w:lang w:val="ru-RU"/>
        </w:rPr>
        <w:t>х</w:t>
      </w:r>
      <w:r w:rsidRPr="00573770">
        <w:rPr>
          <w:sz w:val="24"/>
          <w:szCs w:val="24"/>
          <w:highlight w:val="magenta"/>
        </w:rPr>
        <w:t xml:space="preserve"> в соответствии с пунктом 2 части 2 статьи 3.1-4 Федерального закона</w:t>
      </w:r>
      <w:r w:rsidRPr="00573770">
        <w:rPr>
          <w:sz w:val="24"/>
          <w:szCs w:val="24"/>
          <w:highlight w:val="magenta"/>
          <w:lang w:val="ru-RU"/>
        </w:rPr>
        <w:t xml:space="preserve"> 223-ФЗ и </w:t>
      </w:r>
      <w:r w:rsidRPr="00573770">
        <w:rPr>
          <w:sz w:val="24"/>
          <w:szCs w:val="24"/>
          <w:highlight w:val="magenta"/>
        </w:rPr>
        <w:t>Постановлени</w:t>
      </w:r>
      <w:r w:rsidRPr="00573770">
        <w:rPr>
          <w:sz w:val="24"/>
          <w:szCs w:val="24"/>
          <w:highlight w:val="magenta"/>
          <w:lang w:val="ru-RU"/>
        </w:rPr>
        <w:t>ем</w:t>
      </w:r>
      <w:r w:rsidRPr="00573770">
        <w:rPr>
          <w:sz w:val="24"/>
          <w:szCs w:val="24"/>
          <w:highlight w:val="magenta"/>
        </w:rPr>
        <w:t xml:space="preserve"> Правительства Российской Федерации от 23.12.2024 № 1875</w:t>
      </w:r>
      <w:r w:rsidR="00FD33CA" w:rsidRPr="00573770">
        <w:rPr>
          <w:sz w:val="24"/>
          <w:szCs w:val="24"/>
          <w:highlight w:val="magenta"/>
          <w:lang w:val="ru-RU"/>
        </w:rPr>
        <w:t>.</w:t>
      </w:r>
    </w:p>
    <w:p w:rsidR="00887B85" w:rsidRPr="00C406DE" w:rsidRDefault="00887B85" w:rsidP="00442193">
      <w:pPr>
        <w:pStyle w:val="af9"/>
        <w:widowControl w:val="0"/>
        <w:numPr>
          <w:ilvl w:val="3"/>
          <w:numId w:val="38"/>
        </w:numPr>
        <w:tabs>
          <w:tab w:val="left" w:pos="567"/>
          <w:tab w:val="left" w:pos="1985"/>
        </w:tabs>
        <w:spacing w:line="240" w:lineRule="auto"/>
        <w:ind w:left="1134" w:right="819"/>
        <w:rPr>
          <w:sz w:val="24"/>
          <w:szCs w:val="24"/>
          <w:highlight w:val="magenta"/>
        </w:rPr>
      </w:pPr>
      <w:r w:rsidRPr="00573770">
        <w:rPr>
          <w:sz w:val="24"/>
          <w:szCs w:val="24"/>
          <w:highlight w:val="magenta"/>
          <w:lang w:val="ru-RU"/>
        </w:rPr>
        <w:t xml:space="preserve">**Документы, </w:t>
      </w:r>
      <w:r w:rsidRPr="00573770">
        <w:rPr>
          <w:sz w:val="24"/>
          <w:szCs w:val="24"/>
          <w:highlight w:val="magenta"/>
        </w:rPr>
        <w:t>определенны</w:t>
      </w:r>
      <w:r w:rsidRPr="00573770">
        <w:rPr>
          <w:sz w:val="24"/>
          <w:szCs w:val="24"/>
          <w:highlight w:val="magenta"/>
          <w:lang w:val="ru-RU"/>
        </w:rPr>
        <w:t>е</w:t>
      </w:r>
      <w:r w:rsidRPr="00573770">
        <w:rPr>
          <w:sz w:val="24"/>
          <w:szCs w:val="24"/>
          <w:highlight w:val="magenta"/>
        </w:rPr>
        <w:t xml:space="preserve"> в соответствии с пунктом 2 части 2 статьи 3.1-4 Федерального закона</w:t>
      </w:r>
      <w:r w:rsidRPr="00573770">
        <w:rPr>
          <w:sz w:val="24"/>
          <w:szCs w:val="24"/>
          <w:highlight w:val="magenta"/>
          <w:lang w:val="ru-RU"/>
        </w:rPr>
        <w:t xml:space="preserve"> 223-ФЗ и </w:t>
      </w:r>
      <w:r w:rsidRPr="00573770">
        <w:rPr>
          <w:sz w:val="24"/>
          <w:szCs w:val="24"/>
          <w:highlight w:val="magenta"/>
        </w:rPr>
        <w:t>Постановлени</w:t>
      </w:r>
      <w:r w:rsidRPr="00573770">
        <w:rPr>
          <w:sz w:val="24"/>
          <w:szCs w:val="24"/>
          <w:highlight w:val="magenta"/>
          <w:lang w:val="ru-RU"/>
        </w:rPr>
        <w:t>ем</w:t>
      </w:r>
      <w:r w:rsidRPr="00573770">
        <w:rPr>
          <w:sz w:val="24"/>
          <w:szCs w:val="24"/>
          <w:highlight w:val="magenta"/>
        </w:rPr>
        <w:t xml:space="preserve"> Правительства Российской Федерации от 23.12.2024 № 1875</w:t>
      </w:r>
      <w:r w:rsidRPr="00573770">
        <w:rPr>
          <w:sz w:val="24"/>
          <w:szCs w:val="24"/>
          <w:highlight w:val="magenta"/>
          <w:lang w:val="ru-RU"/>
        </w:rPr>
        <w:t xml:space="preserve"> (в случае, если такие документы </w:t>
      </w:r>
      <w:r w:rsidR="00BC426C" w:rsidRPr="00BC426C">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C406DE">
        <w:rPr>
          <w:sz w:val="24"/>
          <w:szCs w:val="24"/>
          <w:highlight w:val="magenta"/>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B6763D" w:rsidRDefault="00887B85" w:rsidP="00442193">
      <w:pPr>
        <w:pStyle w:val="af9"/>
        <w:widowControl w:val="0"/>
        <w:numPr>
          <w:ilvl w:val="3"/>
          <w:numId w:val="38"/>
        </w:numPr>
        <w:tabs>
          <w:tab w:val="left" w:pos="567"/>
          <w:tab w:val="left" w:pos="1985"/>
        </w:tabs>
        <w:spacing w:line="240" w:lineRule="auto"/>
        <w:ind w:left="1134" w:right="819"/>
        <w:rPr>
          <w:sz w:val="24"/>
          <w:szCs w:val="24"/>
          <w:highlight w:val="magenta"/>
        </w:rPr>
      </w:pPr>
      <w:r w:rsidRPr="00C406DE">
        <w:rPr>
          <w:sz w:val="24"/>
          <w:szCs w:val="24"/>
          <w:highlight w:val="magenta"/>
          <w:lang w:val="ru-RU"/>
        </w:rPr>
        <w:t xml:space="preserve"> Участник в обязательном порядке заполняет все графы</w:t>
      </w:r>
      <w:r w:rsidRPr="00B6763D">
        <w:rPr>
          <w:sz w:val="24"/>
          <w:szCs w:val="24"/>
          <w:highlight w:val="magenta"/>
          <w:lang w:val="ru-RU"/>
        </w:rPr>
        <w:t xml:space="preserve"> «</w:t>
      </w:r>
      <w:r w:rsidRPr="00B6763D">
        <w:rPr>
          <w:bCs/>
          <w:sz w:val="24"/>
          <w:szCs w:val="24"/>
          <w:highlight w:val="magenta"/>
        </w:rPr>
        <w:t>Наименование продукции, тип, марка</w:t>
      </w:r>
      <w:r w:rsidRPr="00B6763D">
        <w:rPr>
          <w:sz w:val="24"/>
          <w:szCs w:val="24"/>
          <w:highlight w:val="magenta"/>
          <w:lang w:val="ru-RU"/>
        </w:rPr>
        <w:t>», «</w:t>
      </w:r>
      <w:r w:rsidRPr="00B6763D">
        <w:rPr>
          <w:sz w:val="24"/>
          <w:szCs w:val="24"/>
          <w:highlight w:val="magenta"/>
        </w:rPr>
        <w:t>ОКПД2 предлагаемого к поставке товара</w:t>
      </w:r>
      <w:r w:rsidRPr="00B6763D">
        <w:rPr>
          <w:sz w:val="24"/>
          <w:szCs w:val="24"/>
          <w:highlight w:val="magenta"/>
          <w:lang w:val="ru-RU"/>
        </w:rPr>
        <w:t>» и «</w:t>
      </w:r>
      <w:r w:rsidRPr="00B6763D">
        <w:rPr>
          <w:sz w:val="24"/>
          <w:szCs w:val="24"/>
          <w:highlight w:val="magenta"/>
        </w:rPr>
        <w:t>Страна происхождения</w:t>
      </w:r>
      <w:r w:rsidRPr="00B6763D">
        <w:rPr>
          <w:sz w:val="24"/>
          <w:szCs w:val="24"/>
          <w:highlight w:val="magenta"/>
          <w:lang w:val="ru-RU"/>
        </w:rPr>
        <w:t xml:space="preserve">». </w:t>
      </w:r>
    </w:p>
    <w:p w:rsidR="00887B85" w:rsidRPr="00B6763D" w:rsidRDefault="00887B85" w:rsidP="00442193">
      <w:pPr>
        <w:pStyle w:val="af9"/>
        <w:widowControl w:val="0"/>
        <w:numPr>
          <w:ilvl w:val="3"/>
          <w:numId w:val="38"/>
        </w:numPr>
        <w:tabs>
          <w:tab w:val="left" w:pos="567"/>
          <w:tab w:val="left" w:pos="1985"/>
        </w:tabs>
        <w:spacing w:line="240" w:lineRule="auto"/>
        <w:ind w:left="1134" w:right="819"/>
        <w:rPr>
          <w:sz w:val="24"/>
          <w:szCs w:val="24"/>
          <w:highlight w:val="magenta"/>
        </w:rPr>
      </w:pPr>
      <w:r w:rsidRPr="00B6763D">
        <w:rPr>
          <w:sz w:val="24"/>
          <w:szCs w:val="24"/>
          <w:highlight w:val="magenta"/>
          <w:lang w:val="ru-RU"/>
        </w:rPr>
        <w:t>Графы «</w:t>
      </w:r>
      <w:r w:rsidRPr="00B6763D">
        <w:rPr>
          <w:sz w:val="24"/>
          <w:szCs w:val="24"/>
          <w:highlight w:val="magenta"/>
        </w:rPr>
        <w:t>Номер реестровой записи</w:t>
      </w:r>
      <w:r w:rsidRPr="00B6763D">
        <w:rPr>
          <w:sz w:val="24"/>
          <w:szCs w:val="24"/>
          <w:highlight w:val="magenta"/>
          <w:lang w:val="ru-RU"/>
        </w:rPr>
        <w:t>», «</w:t>
      </w:r>
      <w:r w:rsidRPr="00B6763D">
        <w:rPr>
          <w:sz w:val="24"/>
          <w:szCs w:val="24"/>
          <w:highlight w:val="magenta"/>
        </w:rPr>
        <w:t>Наименование реестра</w:t>
      </w:r>
      <w:r w:rsidRPr="00B6763D">
        <w:rPr>
          <w:sz w:val="24"/>
          <w:szCs w:val="24"/>
          <w:highlight w:val="magenta"/>
          <w:lang w:val="ru-RU"/>
        </w:rPr>
        <w:t>»</w:t>
      </w:r>
      <w:r w:rsidRPr="00B6763D">
        <w:rPr>
          <w:sz w:val="24"/>
          <w:szCs w:val="24"/>
          <w:highlight w:val="magenta"/>
        </w:rPr>
        <w:t>*</w:t>
      </w:r>
      <w:r w:rsidRPr="00B6763D">
        <w:rPr>
          <w:sz w:val="24"/>
          <w:szCs w:val="24"/>
          <w:highlight w:val="magenta"/>
          <w:lang w:val="ru-RU"/>
        </w:rPr>
        <w:t xml:space="preserve"> и «</w:t>
      </w:r>
      <w:r w:rsidRPr="00B6763D">
        <w:rPr>
          <w:sz w:val="24"/>
          <w:szCs w:val="24"/>
          <w:highlight w:val="magenta"/>
        </w:rPr>
        <w:t>О</w:t>
      </w:r>
      <w:r w:rsidRPr="00B6763D">
        <w:rPr>
          <w:sz w:val="24"/>
          <w:szCs w:val="24"/>
          <w:highlight w:val="magenta"/>
          <w:lang w:val="ru-RU"/>
        </w:rPr>
        <w:t xml:space="preserve">писание </w:t>
      </w:r>
      <w:r w:rsidRPr="00B6763D">
        <w:rPr>
          <w:sz w:val="24"/>
          <w:szCs w:val="24"/>
          <w:highlight w:val="magenta"/>
        </w:rPr>
        <w:t>документ</w:t>
      </w:r>
      <w:r w:rsidRPr="00B6763D">
        <w:rPr>
          <w:sz w:val="24"/>
          <w:szCs w:val="24"/>
          <w:highlight w:val="magenta"/>
          <w:lang w:val="ru-RU"/>
        </w:rPr>
        <w:t>ов**</w:t>
      </w:r>
      <w:r w:rsidRPr="00B6763D">
        <w:rPr>
          <w:sz w:val="24"/>
          <w:szCs w:val="24"/>
          <w:highlight w:val="magenta"/>
        </w:rPr>
        <w:t>, определенны</w:t>
      </w:r>
      <w:r w:rsidRPr="00B6763D">
        <w:rPr>
          <w:sz w:val="24"/>
          <w:szCs w:val="24"/>
          <w:highlight w:val="magenta"/>
          <w:lang w:val="ru-RU"/>
        </w:rPr>
        <w:t>х</w:t>
      </w:r>
      <w:r w:rsidRPr="00B6763D">
        <w:rPr>
          <w:sz w:val="24"/>
          <w:szCs w:val="24"/>
          <w:highlight w:val="magenta"/>
        </w:rPr>
        <w:t xml:space="preserve"> в соответствии с пунктом 2 части 2 статьи 3.1-4 Федерального закона</w:t>
      </w:r>
      <w:r w:rsidRPr="00B6763D">
        <w:rPr>
          <w:sz w:val="24"/>
          <w:szCs w:val="24"/>
          <w:highlight w:val="magenta"/>
          <w:lang w:val="ru-RU"/>
        </w:rPr>
        <w:t xml:space="preserve"> 223-ФЗ и </w:t>
      </w:r>
      <w:r w:rsidRPr="00B6763D">
        <w:rPr>
          <w:sz w:val="24"/>
          <w:szCs w:val="24"/>
          <w:highlight w:val="magenta"/>
        </w:rPr>
        <w:t>Постановлени</w:t>
      </w:r>
      <w:r w:rsidRPr="00B6763D">
        <w:rPr>
          <w:sz w:val="24"/>
          <w:szCs w:val="24"/>
          <w:highlight w:val="magenta"/>
          <w:lang w:val="ru-RU"/>
        </w:rPr>
        <w:t>ем</w:t>
      </w:r>
      <w:r w:rsidRPr="00B6763D">
        <w:rPr>
          <w:sz w:val="24"/>
          <w:szCs w:val="24"/>
          <w:highlight w:val="magenta"/>
        </w:rPr>
        <w:t xml:space="preserve"> Правительства Российской Федерации от 23.12.2024 № 1875</w:t>
      </w:r>
      <w:r w:rsidRPr="00B6763D">
        <w:rPr>
          <w:sz w:val="24"/>
          <w:szCs w:val="24"/>
          <w:highlight w:val="magenta"/>
          <w:lang w:val="ru-RU"/>
        </w:rPr>
        <w:t xml:space="preserve">» заполняются в соответствии с требованиями о подтверждении страны происхождения товара, указанными в </w:t>
      </w:r>
      <w:r w:rsidRPr="00B6763D">
        <w:rPr>
          <w:sz w:val="24"/>
          <w:szCs w:val="24"/>
          <w:highlight w:val="magenta"/>
        </w:rPr>
        <w:t>пункт</w:t>
      </w:r>
      <w:r w:rsidRPr="00B6763D">
        <w:rPr>
          <w:sz w:val="24"/>
          <w:szCs w:val="24"/>
          <w:highlight w:val="magenta"/>
          <w:lang w:val="ru-RU"/>
        </w:rPr>
        <w:t>е</w:t>
      </w:r>
      <w:r w:rsidRPr="00B6763D">
        <w:rPr>
          <w:sz w:val="24"/>
          <w:szCs w:val="24"/>
          <w:highlight w:val="magenta"/>
        </w:rPr>
        <w:t xml:space="preserve"> 2 части 2 статьи 3.1-4 Федерального закона</w:t>
      </w:r>
      <w:r w:rsidRPr="00B6763D">
        <w:rPr>
          <w:sz w:val="24"/>
          <w:szCs w:val="24"/>
          <w:highlight w:val="magenta"/>
          <w:lang w:val="ru-RU"/>
        </w:rPr>
        <w:t xml:space="preserve"> 223-ФЗ и </w:t>
      </w:r>
      <w:r w:rsidRPr="00B6763D">
        <w:rPr>
          <w:sz w:val="24"/>
          <w:szCs w:val="24"/>
          <w:highlight w:val="magenta"/>
        </w:rPr>
        <w:t>Постановлени</w:t>
      </w:r>
      <w:r w:rsidRPr="00B6763D">
        <w:rPr>
          <w:sz w:val="24"/>
          <w:szCs w:val="24"/>
          <w:highlight w:val="magenta"/>
          <w:lang w:val="ru-RU"/>
        </w:rPr>
        <w:t>и</w:t>
      </w:r>
      <w:r w:rsidRPr="00B6763D">
        <w:rPr>
          <w:sz w:val="24"/>
          <w:szCs w:val="24"/>
          <w:highlight w:val="magenta"/>
        </w:rPr>
        <w:t xml:space="preserve"> Правительства Российской Федерации от 23.12.2024 № 1875</w:t>
      </w:r>
      <w:r w:rsidRPr="00B6763D">
        <w:rPr>
          <w:sz w:val="24"/>
          <w:szCs w:val="24"/>
          <w:highlight w:val="magenta"/>
          <w:lang w:val="ru-RU"/>
        </w:rPr>
        <w:t xml:space="preserve">. </w:t>
      </w:r>
      <w:r w:rsidR="00BC426C" w:rsidRPr="00BC426C">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B6763D">
        <w:rPr>
          <w:sz w:val="24"/>
          <w:szCs w:val="24"/>
          <w:highlight w:val="magenta"/>
          <w:lang w:val="ru-RU"/>
        </w:rPr>
        <w:t xml:space="preserve">. </w:t>
      </w:r>
    </w:p>
    <w:p w:rsidR="00887B85" w:rsidRPr="00B6763D" w:rsidRDefault="00887B85" w:rsidP="00442193">
      <w:pPr>
        <w:pStyle w:val="af9"/>
        <w:widowControl w:val="0"/>
        <w:numPr>
          <w:ilvl w:val="3"/>
          <w:numId w:val="38"/>
        </w:numPr>
        <w:tabs>
          <w:tab w:val="left" w:pos="567"/>
          <w:tab w:val="left" w:pos="1985"/>
        </w:tabs>
        <w:spacing w:line="240" w:lineRule="auto"/>
        <w:ind w:left="1134" w:right="819"/>
        <w:rPr>
          <w:sz w:val="24"/>
          <w:szCs w:val="24"/>
          <w:highlight w:val="magenta"/>
        </w:rPr>
      </w:pPr>
      <w:r w:rsidRPr="00B6763D">
        <w:rPr>
          <w:sz w:val="24"/>
          <w:szCs w:val="24"/>
          <w:highlight w:val="magenta"/>
          <w:lang w:val="ru-RU"/>
        </w:rPr>
        <w:t xml:space="preserve">В графе «Примечание» </w:t>
      </w:r>
      <w:r w:rsidRPr="00B6763D">
        <w:rPr>
          <w:sz w:val="24"/>
          <w:szCs w:val="24"/>
          <w:highlight w:val="magenta"/>
        </w:rPr>
        <w:t>могут быть приведены примечания и комментарии</w:t>
      </w:r>
      <w:r w:rsidRPr="00B6763D">
        <w:rPr>
          <w:sz w:val="24"/>
          <w:szCs w:val="24"/>
          <w:highlight w:val="magenta"/>
          <w:lang w:val="ru-RU"/>
        </w:rPr>
        <w:t>.</w:t>
      </w:r>
    </w:p>
    <w:p w:rsidR="00887B85" w:rsidRPr="00B6763D" w:rsidRDefault="00887B85" w:rsidP="00442193">
      <w:pPr>
        <w:pStyle w:val="af9"/>
        <w:widowControl w:val="0"/>
        <w:numPr>
          <w:ilvl w:val="3"/>
          <w:numId w:val="38"/>
        </w:numPr>
        <w:tabs>
          <w:tab w:val="left" w:pos="567"/>
          <w:tab w:val="left" w:pos="1985"/>
        </w:tabs>
        <w:spacing w:line="240" w:lineRule="auto"/>
        <w:ind w:left="1134" w:right="819"/>
        <w:rPr>
          <w:sz w:val="24"/>
          <w:szCs w:val="24"/>
          <w:highlight w:val="magenta"/>
        </w:rPr>
      </w:pPr>
      <w:r w:rsidRPr="00B6763D">
        <w:rPr>
          <w:sz w:val="24"/>
          <w:szCs w:val="24"/>
          <w:highlight w:val="magenta"/>
          <w:lang w:val="ru-RU"/>
        </w:rPr>
        <w:t>*Графа «</w:t>
      </w:r>
      <w:r w:rsidRPr="00B6763D">
        <w:rPr>
          <w:sz w:val="24"/>
          <w:szCs w:val="24"/>
          <w:highlight w:val="magenta"/>
        </w:rPr>
        <w:t>Наименование реестра</w:t>
      </w:r>
      <w:r w:rsidRPr="00B6763D">
        <w:rPr>
          <w:sz w:val="24"/>
          <w:szCs w:val="24"/>
          <w:highlight w:val="magenta"/>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B6763D" w:rsidTr="00887B85">
        <w:tc>
          <w:tcPr>
            <w:tcW w:w="7403" w:type="dxa"/>
            <w:shd w:val="clear" w:color="auto" w:fill="auto"/>
          </w:tcPr>
          <w:p w:rsidR="00887B85" w:rsidRPr="00B6763D" w:rsidRDefault="00887B85" w:rsidP="00C015C4">
            <w:pPr>
              <w:pStyle w:val="af9"/>
              <w:numPr>
                <w:ilvl w:val="0"/>
                <w:numId w:val="0"/>
              </w:numPr>
              <w:tabs>
                <w:tab w:val="left" w:pos="567"/>
                <w:tab w:val="left" w:pos="1985"/>
              </w:tabs>
              <w:spacing w:line="240" w:lineRule="auto"/>
              <w:ind w:right="34"/>
              <w:rPr>
                <w:b/>
                <w:sz w:val="24"/>
                <w:szCs w:val="24"/>
                <w:highlight w:val="magenta"/>
                <w:lang w:val="ru-RU"/>
              </w:rPr>
            </w:pPr>
            <w:r w:rsidRPr="00B6763D">
              <w:rPr>
                <w:b/>
                <w:sz w:val="24"/>
                <w:szCs w:val="24"/>
                <w:highlight w:val="magenta"/>
                <w:lang w:val="ru-RU"/>
              </w:rPr>
              <w:t>Наименование реестра</w:t>
            </w:r>
          </w:p>
        </w:tc>
        <w:tc>
          <w:tcPr>
            <w:tcW w:w="2410" w:type="dxa"/>
            <w:shd w:val="clear" w:color="auto" w:fill="auto"/>
          </w:tcPr>
          <w:p w:rsidR="00887B85" w:rsidRPr="00B6763D" w:rsidRDefault="00887B85" w:rsidP="00C015C4">
            <w:pPr>
              <w:pStyle w:val="af9"/>
              <w:numPr>
                <w:ilvl w:val="0"/>
                <w:numId w:val="0"/>
              </w:numPr>
              <w:tabs>
                <w:tab w:val="left" w:pos="567"/>
                <w:tab w:val="left" w:pos="1985"/>
              </w:tabs>
              <w:spacing w:line="240" w:lineRule="auto"/>
              <w:ind w:right="34"/>
              <w:rPr>
                <w:b/>
                <w:sz w:val="24"/>
                <w:szCs w:val="24"/>
                <w:highlight w:val="magenta"/>
                <w:lang w:val="ru-RU"/>
              </w:rPr>
            </w:pPr>
            <w:r w:rsidRPr="00B6763D">
              <w:rPr>
                <w:b/>
                <w:sz w:val="24"/>
                <w:szCs w:val="24"/>
                <w:highlight w:val="magenta"/>
                <w:lang w:val="ru-RU"/>
              </w:rPr>
              <w:t>Аббревиатура</w:t>
            </w:r>
          </w:p>
        </w:tc>
        <w:tc>
          <w:tcPr>
            <w:tcW w:w="5528" w:type="dxa"/>
            <w:shd w:val="clear" w:color="auto" w:fill="auto"/>
          </w:tcPr>
          <w:p w:rsidR="00887B85" w:rsidRPr="00B6763D" w:rsidRDefault="00887B85" w:rsidP="00C015C4">
            <w:pPr>
              <w:pStyle w:val="af9"/>
              <w:numPr>
                <w:ilvl w:val="0"/>
                <w:numId w:val="0"/>
              </w:numPr>
              <w:tabs>
                <w:tab w:val="left" w:pos="567"/>
                <w:tab w:val="left" w:pos="1985"/>
              </w:tabs>
              <w:spacing w:line="240" w:lineRule="auto"/>
              <w:ind w:right="34"/>
              <w:rPr>
                <w:b/>
                <w:sz w:val="24"/>
                <w:szCs w:val="24"/>
                <w:highlight w:val="magenta"/>
                <w:lang w:val="ru-RU"/>
              </w:rPr>
            </w:pPr>
            <w:r w:rsidRPr="00B6763D">
              <w:rPr>
                <w:b/>
                <w:sz w:val="24"/>
                <w:szCs w:val="24"/>
                <w:highlight w:val="magenta"/>
                <w:lang w:val="ru-RU"/>
              </w:rPr>
              <w:t>Ссылка на реестр</w:t>
            </w:r>
          </w:p>
        </w:tc>
      </w:tr>
      <w:tr w:rsidR="00887B85" w:rsidRPr="00B6763D" w:rsidTr="00887B85">
        <w:tc>
          <w:tcPr>
            <w:tcW w:w="7403" w:type="dxa"/>
            <w:shd w:val="clear" w:color="auto" w:fill="auto"/>
          </w:tcPr>
          <w:p w:rsidR="00887B85" w:rsidRPr="00B6763D" w:rsidRDefault="00887B85" w:rsidP="00C015C4">
            <w:pPr>
              <w:pStyle w:val="af9"/>
              <w:numPr>
                <w:ilvl w:val="0"/>
                <w:numId w:val="0"/>
              </w:numPr>
              <w:tabs>
                <w:tab w:val="left" w:pos="567"/>
                <w:tab w:val="left" w:pos="1985"/>
              </w:tabs>
              <w:spacing w:line="240" w:lineRule="auto"/>
              <w:ind w:right="34"/>
              <w:rPr>
                <w:sz w:val="24"/>
                <w:szCs w:val="24"/>
                <w:highlight w:val="magenta"/>
                <w:lang w:val="ru-RU"/>
              </w:rPr>
            </w:pPr>
            <w:r w:rsidRPr="00B6763D">
              <w:rPr>
                <w:sz w:val="24"/>
                <w:szCs w:val="24"/>
                <w:highlight w:val="magenta"/>
                <w:lang w:val="ru-RU"/>
              </w:rPr>
              <w:t>Реестр российской промышленной продукции</w:t>
            </w:r>
          </w:p>
        </w:tc>
        <w:tc>
          <w:tcPr>
            <w:tcW w:w="2410" w:type="dxa"/>
            <w:shd w:val="clear" w:color="auto" w:fill="auto"/>
          </w:tcPr>
          <w:p w:rsidR="00887B85" w:rsidRPr="00B6763D" w:rsidRDefault="00887B85" w:rsidP="00C015C4">
            <w:pPr>
              <w:pStyle w:val="af9"/>
              <w:numPr>
                <w:ilvl w:val="0"/>
                <w:numId w:val="0"/>
              </w:numPr>
              <w:tabs>
                <w:tab w:val="left" w:pos="567"/>
                <w:tab w:val="left" w:pos="1985"/>
              </w:tabs>
              <w:spacing w:line="240" w:lineRule="auto"/>
              <w:ind w:right="34"/>
              <w:jc w:val="center"/>
              <w:rPr>
                <w:sz w:val="24"/>
                <w:szCs w:val="24"/>
                <w:highlight w:val="magenta"/>
                <w:lang w:val="ru-RU"/>
              </w:rPr>
            </w:pPr>
            <w:r w:rsidRPr="00B6763D">
              <w:rPr>
                <w:sz w:val="24"/>
                <w:szCs w:val="24"/>
                <w:highlight w:val="magenta"/>
                <w:lang w:val="ru-RU"/>
              </w:rPr>
              <w:t>РРПП</w:t>
            </w:r>
          </w:p>
        </w:tc>
        <w:tc>
          <w:tcPr>
            <w:tcW w:w="5528" w:type="dxa"/>
            <w:shd w:val="clear" w:color="auto" w:fill="auto"/>
          </w:tcPr>
          <w:p w:rsidR="00887B85" w:rsidRPr="00B6763D" w:rsidRDefault="00D43139" w:rsidP="00887B85">
            <w:pPr>
              <w:pStyle w:val="af9"/>
              <w:numPr>
                <w:ilvl w:val="0"/>
                <w:numId w:val="0"/>
              </w:numPr>
              <w:tabs>
                <w:tab w:val="left" w:pos="567"/>
                <w:tab w:val="left" w:pos="1985"/>
              </w:tabs>
              <w:spacing w:line="240" w:lineRule="auto"/>
              <w:ind w:right="34"/>
              <w:rPr>
                <w:color w:val="0070C0"/>
                <w:sz w:val="24"/>
                <w:szCs w:val="24"/>
                <w:highlight w:val="magenta"/>
              </w:rPr>
            </w:pPr>
            <w:hyperlink r:id="rId21" w:history="1">
              <w:r w:rsidR="00887B85" w:rsidRPr="00B6763D">
                <w:rPr>
                  <w:rStyle w:val="aa"/>
                  <w:sz w:val="24"/>
                  <w:szCs w:val="24"/>
                  <w:highlight w:val="magenta"/>
                </w:rPr>
                <w:t>https://gisp.gov.ru/pp719v2/pub/prod/</w:t>
              </w:r>
            </w:hyperlink>
          </w:p>
        </w:tc>
      </w:tr>
      <w:tr w:rsidR="00887B85" w:rsidRPr="00B6763D" w:rsidTr="00887B85">
        <w:tc>
          <w:tcPr>
            <w:tcW w:w="7403" w:type="dxa"/>
            <w:shd w:val="clear" w:color="auto" w:fill="auto"/>
          </w:tcPr>
          <w:p w:rsidR="00887B85" w:rsidRPr="00B6763D" w:rsidRDefault="00887B85" w:rsidP="00C015C4">
            <w:pPr>
              <w:pStyle w:val="af9"/>
              <w:numPr>
                <w:ilvl w:val="0"/>
                <w:numId w:val="0"/>
              </w:numPr>
              <w:tabs>
                <w:tab w:val="left" w:pos="567"/>
                <w:tab w:val="left" w:pos="1985"/>
              </w:tabs>
              <w:spacing w:line="240" w:lineRule="auto"/>
              <w:ind w:right="34"/>
              <w:rPr>
                <w:sz w:val="24"/>
                <w:szCs w:val="24"/>
                <w:highlight w:val="magenta"/>
                <w:lang w:val="ru-RU"/>
              </w:rPr>
            </w:pPr>
            <w:r w:rsidRPr="00B6763D">
              <w:rPr>
                <w:sz w:val="24"/>
                <w:szCs w:val="24"/>
                <w:highlight w:val="magenta"/>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B6763D" w:rsidRDefault="00887B85" w:rsidP="00C015C4">
            <w:pPr>
              <w:pStyle w:val="af9"/>
              <w:numPr>
                <w:ilvl w:val="0"/>
                <w:numId w:val="0"/>
              </w:numPr>
              <w:tabs>
                <w:tab w:val="left" w:pos="567"/>
                <w:tab w:val="left" w:pos="1985"/>
              </w:tabs>
              <w:spacing w:line="240" w:lineRule="auto"/>
              <w:ind w:right="34"/>
              <w:jc w:val="center"/>
              <w:rPr>
                <w:sz w:val="24"/>
                <w:szCs w:val="24"/>
                <w:highlight w:val="magenta"/>
                <w:lang w:val="ru-RU"/>
              </w:rPr>
            </w:pPr>
            <w:r w:rsidRPr="00B6763D">
              <w:rPr>
                <w:sz w:val="24"/>
                <w:szCs w:val="24"/>
                <w:highlight w:val="magenta"/>
                <w:lang w:val="ru-RU"/>
              </w:rPr>
              <w:t>ЕвРП</w:t>
            </w:r>
            <w:r w:rsidR="00C015C4" w:rsidRPr="00B6763D">
              <w:rPr>
                <w:sz w:val="24"/>
                <w:szCs w:val="24"/>
                <w:highlight w:val="magenta"/>
                <w:lang w:val="ru-RU"/>
              </w:rPr>
              <w:t>Т</w:t>
            </w:r>
          </w:p>
        </w:tc>
        <w:tc>
          <w:tcPr>
            <w:tcW w:w="5528" w:type="dxa"/>
            <w:shd w:val="clear" w:color="auto" w:fill="auto"/>
          </w:tcPr>
          <w:p w:rsidR="00887B85" w:rsidRPr="00B6763D" w:rsidRDefault="00D43139" w:rsidP="00887B85">
            <w:pPr>
              <w:pStyle w:val="af9"/>
              <w:numPr>
                <w:ilvl w:val="0"/>
                <w:numId w:val="0"/>
              </w:numPr>
              <w:tabs>
                <w:tab w:val="left" w:pos="567"/>
                <w:tab w:val="left" w:pos="1985"/>
              </w:tabs>
              <w:spacing w:line="240" w:lineRule="auto"/>
              <w:ind w:right="34"/>
              <w:rPr>
                <w:color w:val="0070C0"/>
                <w:sz w:val="24"/>
                <w:szCs w:val="24"/>
                <w:highlight w:val="magenta"/>
              </w:rPr>
            </w:pPr>
            <w:hyperlink r:id="rId22" w:history="1">
              <w:r w:rsidR="00887B85" w:rsidRPr="00B6763D">
                <w:rPr>
                  <w:rStyle w:val="aa"/>
                  <w:sz w:val="24"/>
                  <w:szCs w:val="24"/>
                  <w:highlight w:val="magenta"/>
                </w:rPr>
                <w:t>https://goszakupki.eaeunion.org/erpt/ru/registers/products</w:t>
              </w:r>
            </w:hyperlink>
          </w:p>
        </w:tc>
      </w:tr>
      <w:tr w:rsidR="00887B85" w:rsidRPr="00B6763D" w:rsidTr="00887B85">
        <w:tc>
          <w:tcPr>
            <w:tcW w:w="7403" w:type="dxa"/>
            <w:shd w:val="clear" w:color="auto" w:fill="auto"/>
          </w:tcPr>
          <w:p w:rsidR="00887B85" w:rsidRPr="00B6763D" w:rsidRDefault="00887B85" w:rsidP="00C015C4">
            <w:pPr>
              <w:pStyle w:val="af9"/>
              <w:numPr>
                <w:ilvl w:val="0"/>
                <w:numId w:val="0"/>
              </w:numPr>
              <w:tabs>
                <w:tab w:val="left" w:pos="567"/>
                <w:tab w:val="left" w:pos="1985"/>
              </w:tabs>
              <w:spacing w:line="240" w:lineRule="auto"/>
              <w:ind w:right="34"/>
              <w:rPr>
                <w:sz w:val="24"/>
                <w:szCs w:val="24"/>
                <w:highlight w:val="magenta"/>
                <w:lang w:val="ru-RU"/>
              </w:rPr>
            </w:pPr>
            <w:r w:rsidRPr="00B6763D">
              <w:rPr>
                <w:sz w:val="24"/>
                <w:szCs w:val="24"/>
                <w:highlight w:val="magenta"/>
                <w:lang w:val="ru-RU"/>
              </w:rPr>
              <w:t>Реестр российского программного обеспечения</w:t>
            </w:r>
          </w:p>
        </w:tc>
        <w:tc>
          <w:tcPr>
            <w:tcW w:w="2410" w:type="dxa"/>
            <w:shd w:val="clear" w:color="auto" w:fill="auto"/>
          </w:tcPr>
          <w:p w:rsidR="00887B85" w:rsidRPr="00B6763D" w:rsidRDefault="00887B85" w:rsidP="00C015C4">
            <w:pPr>
              <w:spacing w:line="240" w:lineRule="auto"/>
              <w:ind w:firstLine="0"/>
              <w:jc w:val="center"/>
              <w:rPr>
                <w:sz w:val="24"/>
                <w:szCs w:val="24"/>
                <w:highlight w:val="magenta"/>
              </w:rPr>
            </w:pPr>
            <w:r w:rsidRPr="00B6763D">
              <w:rPr>
                <w:sz w:val="24"/>
                <w:szCs w:val="24"/>
                <w:highlight w:val="magenta"/>
              </w:rPr>
              <w:t>РРПО</w:t>
            </w:r>
          </w:p>
        </w:tc>
        <w:tc>
          <w:tcPr>
            <w:tcW w:w="5528" w:type="dxa"/>
            <w:shd w:val="clear" w:color="auto" w:fill="auto"/>
          </w:tcPr>
          <w:p w:rsidR="00887B85" w:rsidRPr="004037D9" w:rsidRDefault="00D43139" w:rsidP="00887B85">
            <w:pPr>
              <w:pStyle w:val="af9"/>
              <w:numPr>
                <w:ilvl w:val="0"/>
                <w:numId w:val="0"/>
              </w:numPr>
              <w:tabs>
                <w:tab w:val="left" w:pos="567"/>
                <w:tab w:val="left" w:pos="1985"/>
              </w:tabs>
              <w:spacing w:line="240" w:lineRule="auto"/>
              <w:ind w:right="34"/>
              <w:rPr>
                <w:rStyle w:val="aa"/>
                <w:highlight w:val="magenta"/>
                <w:lang w:val="ru-RU"/>
              </w:rPr>
            </w:pPr>
            <w:hyperlink r:id="rId23" w:history="1">
              <w:r w:rsidR="00887B85" w:rsidRPr="00B6763D">
                <w:rPr>
                  <w:rStyle w:val="aa"/>
                  <w:sz w:val="24"/>
                  <w:szCs w:val="24"/>
                  <w:highlight w:val="magenta"/>
                  <w:lang w:val="en-US"/>
                </w:rPr>
                <w:t>https</w:t>
              </w:r>
              <w:r w:rsidR="00887B85" w:rsidRPr="004037D9">
                <w:rPr>
                  <w:rStyle w:val="aa"/>
                  <w:sz w:val="24"/>
                  <w:szCs w:val="24"/>
                  <w:highlight w:val="magenta"/>
                  <w:lang w:val="ru-RU"/>
                </w:rPr>
                <w:t>://</w:t>
              </w:r>
              <w:r w:rsidR="00887B85" w:rsidRPr="00B6763D">
                <w:rPr>
                  <w:rStyle w:val="aa"/>
                  <w:sz w:val="24"/>
                  <w:szCs w:val="24"/>
                  <w:highlight w:val="magenta"/>
                  <w:lang w:val="en-US"/>
                </w:rPr>
                <w:t>reestr</w:t>
              </w:r>
              <w:r w:rsidR="00887B85" w:rsidRPr="004037D9">
                <w:rPr>
                  <w:rStyle w:val="aa"/>
                  <w:sz w:val="24"/>
                  <w:szCs w:val="24"/>
                  <w:highlight w:val="magenta"/>
                  <w:lang w:val="ru-RU"/>
                </w:rPr>
                <w:t>.</w:t>
              </w:r>
              <w:r w:rsidR="00887B85" w:rsidRPr="00B6763D">
                <w:rPr>
                  <w:rStyle w:val="aa"/>
                  <w:sz w:val="24"/>
                  <w:szCs w:val="24"/>
                  <w:highlight w:val="magenta"/>
                  <w:lang w:val="en-US"/>
                </w:rPr>
                <w:t>digital</w:t>
              </w:r>
              <w:r w:rsidR="00887B85" w:rsidRPr="004037D9">
                <w:rPr>
                  <w:rStyle w:val="aa"/>
                  <w:sz w:val="24"/>
                  <w:szCs w:val="24"/>
                  <w:highlight w:val="magenta"/>
                  <w:lang w:val="ru-RU"/>
                </w:rPr>
                <w:t>.</w:t>
              </w:r>
              <w:r w:rsidR="00887B85" w:rsidRPr="00B6763D">
                <w:rPr>
                  <w:rStyle w:val="aa"/>
                  <w:sz w:val="24"/>
                  <w:szCs w:val="24"/>
                  <w:highlight w:val="magenta"/>
                  <w:lang w:val="en-US"/>
                </w:rPr>
                <w:t>gov</w:t>
              </w:r>
              <w:r w:rsidR="00887B85" w:rsidRPr="004037D9">
                <w:rPr>
                  <w:rStyle w:val="aa"/>
                  <w:sz w:val="24"/>
                  <w:szCs w:val="24"/>
                  <w:highlight w:val="magenta"/>
                  <w:lang w:val="ru-RU"/>
                </w:rPr>
                <w:t>.</w:t>
              </w:r>
              <w:r w:rsidR="00887B85" w:rsidRPr="00B6763D">
                <w:rPr>
                  <w:rStyle w:val="aa"/>
                  <w:sz w:val="24"/>
                  <w:szCs w:val="24"/>
                  <w:highlight w:val="magenta"/>
                  <w:lang w:val="en-US"/>
                </w:rPr>
                <w:t>ru</w:t>
              </w:r>
              <w:r w:rsidR="00887B85" w:rsidRPr="004037D9">
                <w:rPr>
                  <w:rStyle w:val="aa"/>
                  <w:sz w:val="24"/>
                  <w:szCs w:val="24"/>
                  <w:highlight w:val="magenta"/>
                  <w:lang w:val="ru-RU"/>
                </w:rPr>
                <w:t>/</w:t>
              </w:r>
              <w:r w:rsidR="00887B85" w:rsidRPr="00B6763D">
                <w:rPr>
                  <w:rStyle w:val="aa"/>
                  <w:sz w:val="24"/>
                  <w:szCs w:val="24"/>
                  <w:highlight w:val="magenta"/>
                  <w:lang w:val="en-US"/>
                </w:rPr>
                <w:t>reestr</w:t>
              </w:r>
              <w:r w:rsidR="00887B85" w:rsidRPr="004037D9">
                <w:rPr>
                  <w:rStyle w:val="aa"/>
                  <w:sz w:val="24"/>
                  <w:szCs w:val="24"/>
                  <w:highlight w:val="magenta"/>
                  <w:lang w:val="ru-RU"/>
                </w:rPr>
                <w:t>/</w:t>
              </w:r>
            </w:hyperlink>
            <w:r w:rsidR="00887B85" w:rsidRPr="004037D9">
              <w:rPr>
                <w:rStyle w:val="aa"/>
                <w:highlight w:val="magenta"/>
                <w:lang w:val="ru-RU"/>
              </w:rPr>
              <w:t xml:space="preserve"> </w:t>
            </w:r>
          </w:p>
        </w:tc>
      </w:tr>
      <w:tr w:rsidR="00887B85" w:rsidRPr="00B6763D" w:rsidTr="00B6763D">
        <w:trPr>
          <w:trHeight w:val="64"/>
        </w:trPr>
        <w:tc>
          <w:tcPr>
            <w:tcW w:w="7403" w:type="dxa"/>
            <w:shd w:val="clear" w:color="auto" w:fill="auto"/>
          </w:tcPr>
          <w:p w:rsidR="00887B85" w:rsidRPr="00B6763D" w:rsidRDefault="00887B85" w:rsidP="00C015C4">
            <w:pPr>
              <w:pStyle w:val="af9"/>
              <w:numPr>
                <w:ilvl w:val="0"/>
                <w:numId w:val="0"/>
              </w:numPr>
              <w:tabs>
                <w:tab w:val="left" w:pos="567"/>
                <w:tab w:val="left" w:pos="1985"/>
              </w:tabs>
              <w:spacing w:line="240" w:lineRule="auto"/>
              <w:ind w:right="34"/>
              <w:rPr>
                <w:sz w:val="24"/>
                <w:szCs w:val="24"/>
                <w:highlight w:val="magenta"/>
                <w:lang w:val="ru-RU"/>
              </w:rPr>
            </w:pPr>
            <w:r w:rsidRPr="00B6763D">
              <w:rPr>
                <w:sz w:val="24"/>
                <w:szCs w:val="24"/>
                <w:highlight w:val="magenta"/>
                <w:lang w:val="ru-RU"/>
              </w:rPr>
              <w:t>Реестр евразийского программного обеспечения</w:t>
            </w:r>
          </w:p>
        </w:tc>
        <w:tc>
          <w:tcPr>
            <w:tcW w:w="2410" w:type="dxa"/>
            <w:shd w:val="clear" w:color="auto" w:fill="auto"/>
          </w:tcPr>
          <w:p w:rsidR="00887B85" w:rsidRPr="00B6763D" w:rsidRDefault="00887B85" w:rsidP="00C015C4">
            <w:pPr>
              <w:spacing w:line="240" w:lineRule="auto"/>
              <w:ind w:firstLine="0"/>
              <w:jc w:val="center"/>
              <w:rPr>
                <w:sz w:val="24"/>
                <w:szCs w:val="24"/>
                <w:highlight w:val="magenta"/>
              </w:rPr>
            </w:pPr>
            <w:r w:rsidRPr="00B6763D">
              <w:rPr>
                <w:sz w:val="24"/>
                <w:szCs w:val="24"/>
                <w:highlight w:val="magenta"/>
              </w:rPr>
              <w:t>ЕвРПО</w:t>
            </w:r>
          </w:p>
        </w:tc>
        <w:tc>
          <w:tcPr>
            <w:tcW w:w="5528" w:type="dxa"/>
            <w:shd w:val="clear" w:color="auto" w:fill="auto"/>
          </w:tcPr>
          <w:p w:rsidR="00887B85" w:rsidRPr="00B6763D" w:rsidRDefault="00D43139" w:rsidP="00887B85">
            <w:pPr>
              <w:pStyle w:val="af9"/>
              <w:numPr>
                <w:ilvl w:val="0"/>
                <w:numId w:val="0"/>
              </w:numPr>
              <w:tabs>
                <w:tab w:val="left" w:pos="567"/>
                <w:tab w:val="left" w:pos="1985"/>
              </w:tabs>
              <w:spacing w:line="240" w:lineRule="auto"/>
              <w:ind w:right="34"/>
              <w:rPr>
                <w:color w:val="0070C0"/>
                <w:sz w:val="24"/>
                <w:szCs w:val="24"/>
                <w:highlight w:val="magenta"/>
                <w:lang w:val="ru-RU"/>
              </w:rPr>
            </w:pPr>
            <w:hyperlink r:id="rId24" w:history="1">
              <w:r w:rsidR="00887B85" w:rsidRPr="00B6763D">
                <w:rPr>
                  <w:rStyle w:val="aa"/>
                  <w:sz w:val="24"/>
                  <w:szCs w:val="24"/>
                  <w:highlight w:val="magenta"/>
                  <w:lang w:val="en-US"/>
                </w:rPr>
                <w:t>https</w:t>
              </w:r>
              <w:r w:rsidR="00887B85" w:rsidRPr="00B6763D">
                <w:rPr>
                  <w:rStyle w:val="aa"/>
                  <w:sz w:val="24"/>
                  <w:szCs w:val="24"/>
                  <w:highlight w:val="magenta"/>
                  <w:lang w:val="ru-RU"/>
                </w:rPr>
                <w:t>://</w:t>
              </w:r>
              <w:r w:rsidR="00887B85" w:rsidRPr="00B6763D">
                <w:rPr>
                  <w:rStyle w:val="aa"/>
                  <w:sz w:val="24"/>
                  <w:szCs w:val="24"/>
                  <w:highlight w:val="magenta"/>
                  <w:lang w:val="en-US"/>
                </w:rPr>
                <w:t>eac</w:t>
              </w:r>
              <w:r w:rsidR="00887B85" w:rsidRPr="00B6763D">
                <w:rPr>
                  <w:rStyle w:val="aa"/>
                  <w:sz w:val="24"/>
                  <w:szCs w:val="24"/>
                  <w:highlight w:val="magenta"/>
                  <w:lang w:val="ru-RU"/>
                </w:rPr>
                <w:t>-</w:t>
              </w:r>
              <w:r w:rsidR="00887B85" w:rsidRPr="00B6763D">
                <w:rPr>
                  <w:rStyle w:val="aa"/>
                  <w:sz w:val="24"/>
                  <w:szCs w:val="24"/>
                  <w:highlight w:val="magenta"/>
                  <w:lang w:val="en-US"/>
                </w:rPr>
                <w:t>reestr</w:t>
              </w:r>
              <w:r w:rsidR="00887B85" w:rsidRPr="00B6763D">
                <w:rPr>
                  <w:rStyle w:val="aa"/>
                  <w:sz w:val="24"/>
                  <w:szCs w:val="24"/>
                  <w:highlight w:val="magenta"/>
                  <w:lang w:val="ru-RU"/>
                </w:rPr>
                <w:t>.</w:t>
              </w:r>
              <w:r w:rsidR="00887B85" w:rsidRPr="00B6763D">
                <w:rPr>
                  <w:rStyle w:val="aa"/>
                  <w:sz w:val="24"/>
                  <w:szCs w:val="24"/>
                  <w:highlight w:val="magenta"/>
                  <w:lang w:val="en-US"/>
                </w:rPr>
                <w:t>digital</w:t>
              </w:r>
              <w:r w:rsidR="00887B85" w:rsidRPr="00B6763D">
                <w:rPr>
                  <w:rStyle w:val="aa"/>
                  <w:sz w:val="24"/>
                  <w:szCs w:val="24"/>
                  <w:highlight w:val="magenta"/>
                  <w:lang w:val="ru-RU"/>
                </w:rPr>
                <w:t>.</w:t>
              </w:r>
              <w:r w:rsidR="00887B85" w:rsidRPr="00B6763D">
                <w:rPr>
                  <w:rStyle w:val="aa"/>
                  <w:sz w:val="24"/>
                  <w:szCs w:val="24"/>
                  <w:highlight w:val="magenta"/>
                  <w:lang w:val="en-US"/>
                </w:rPr>
                <w:t>gov</w:t>
              </w:r>
              <w:r w:rsidR="00887B85" w:rsidRPr="00B6763D">
                <w:rPr>
                  <w:rStyle w:val="aa"/>
                  <w:sz w:val="24"/>
                  <w:szCs w:val="24"/>
                  <w:highlight w:val="magenta"/>
                  <w:lang w:val="ru-RU"/>
                </w:rPr>
                <w:t>.</w:t>
              </w:r>
              <w:r w:rsidR="00887B85" w:rsidRPr="00B6763D">
                <w:rPr>
                  <w:rStyle w:val="aa"/>
                  <w:sz w:val="24"/>
                  <w:szCs w:val="24"/>
                  <w:highlight w:val="magenta"/>
                  <w:lang w:val="en-US"/>
                </w:rPr>
                <w:t>ru</w:t>
              </w:r>
              <w:r w:rsidR="00887B85" w:rsidRPr="00B6763D">
                <w:rPr>
                  <w:rStyle w:val="aa"/>
                  <w:sz w:val="24"/>
                  <w:szCs w:val="24"/>
                  <w:highlight w:val="magenta"/>
                  <w:lang w:val="ru-RU"/>
                </w:rPr>
                <w:t>/</w:t>
              </w:r>
              <w:r w:rsidR="00887B85" w:rsidRPr="00B6763D">
                <w:rPr>
                  <w:rStyle w:val="aa"/>
                  <w:sz w:val="24"/>
                  <w:szCs w:val="24"/>
                  <w:highlight w:val="magenta"/>
                  <w:lang w:val="en-US"/>
                </w:rPr>
                <w:t>reestr</w:t>
              </w:r>
              <w:r w:rsidR="00887B85" w:rsidRPr="00B6763D">
                <w:rPr>
                  <w:rStyle w:val="aa"/>
                  <w:sz w:val="24"/>
                  <w:szCs w:val="24"/>
                  <w:highlight w:val="magenta"/>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139" w:rsidRDefault="00D43139">
      <w:r>
        <w:separator/>
      </w:r>
    </w:p>
  </w:endnote>
  <w:endnote w:type="continuationSeparator" w:id="0">
    <w:p w:rsidR="00D43139" w:rsidRDefault="00D43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139" w:rsidRDefault="00D43139">
      <w:r>
        <w:separator/>
      </w:r>
    </w:p>
  </w:footnote>
  <w:footnote w:type="continuationSeparator" w:id="0">
    <w:p w:rsidR="00D43139" w:rsidRDefault="00D43139">
      <w:r>
        <w:continuationSeparator/>
      </w:r>
    </w:p>
  </w:footnote>
  <w:footnote w:id="1">
    <w:p w:rsidR="00D01315" w:rsidRPr="00B36685" w:rsidRDefault="00D01315"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01315" w:rsidRDefault="00D01315"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315" w:rsidRDefault="00D01315">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9903EE">
      <w:rPr>
        <w:rStyle w:val="ac"/>
        <w:i/>
        <w:iCs/>
        <w:noProof/>
        <w:sz w:val="24"/>
        <w:szCs w:val="24"/>
      </w:rPr>
      <w:t>17</w:t>
    </w:r>
    <w:r>
      <w:rPr>
        <w:rStyle w:val="ac"/>
        <w:i/>
        <w:iCs/>
        <w:sz w:val="24"/>
        <w:szCs w:val="24"/>
      </w:rPr>
      <w:fldChar w:fldCharType="end"/>
    </w:r>
  </w:p>
  <w:p w:rsidR="00D01315" w:rsidRDefault="00D01315"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0891"/>
    <w:rsid w:val="003F234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33EC"/>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20B5A"/>
    <w:rsid w:val="0082198D"/>
    <w:rsid w:val="0082247C"/>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ACB"/>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903EE"/>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40454"/>
    <w:rsid w:val="00D43139"/>
    <w:rsid w:val="00D44D3E"/>
    <w:rsid w:val="00D45A15"/>
    <w:rsid w:val="00D45CF2"/>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73F"/>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39C3"/>
    <w:rsid w:val="00F50B89"/>
    <w:rsid w:val="00F51833"/>
    <w:rsid w:val="00F52D5D"/>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FC4ACDD-78BA-43BB-8B47-867997549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BBDEB-0231-4FB5-8BD6-384B15208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4227</TotalTime>
  <Pages>31</Pages>
  <Words>11855</Words>
  <Characters>67578</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79275</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Ершов Иван Александрович</cp:lastModifiedBy>
  <cp:revision>60</cp:revision>
  <cp:lastPrinted>2012-12-18T13:13:00Z</cp:lastPrinted>
  <dcterms:created xsi:type="dcterms:W3CDTF">2025-08-21T14:29:00Z</dcterms:created>
  <dcterms:modified xsi:type="dcterms:W3CDTF">2026-05-07T11:50:00Z</dcterms:modified>
</cp:coreProperties>
</file>